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63CF3" w14:textId="77777777" w:rsidR="00726F05" w:rsidRPr="00726F05" w:rsidRDefault="00726F05" w:rsidP="00726F05">
      <w:pPr>
        <w:spacing w:before="120" w:after="120" w:line="240" w:lineRule="auto"/>
        <w:ind w:right="113"/>
        <w:jc w:val="center"/>
        <w:rPr>
          <w:rFonts w:cs="Times New Roman"/>
          <w:b/>
          <w:sz w:val="28"/>
          <w:szCs w:val="28"/>
        </w:rPr>
      </w:pPr>
      <w:r w:rsidRPr="00726F05">
        <w:rPr>
          <w:rFonts w:cs="Times New Roman"/>
          <w:b/>
          <w:sz w:val="28"/>
          <w:szCs w:val="28"/>
        </w:rPr>
        <w:t>Phụ lục VIII</w:t>
      </w:r>
    </w:p>
    <w:p w14:paraId="694CDF30" w14:textId="77777777" w:rsidR="00726F05" w:rsidRPr="00726F05" w:rsidRDefault="00726F05" w:rsidP="00726F05">
      <w:pPr>
        <w:spacing w:before="120" w:after="120" w:line="240" w:lineRule="auto"/>
        <w:ind w:right="113"/>
        <w:jc w:val="center"/>
        <w:rPr>
          <w:rFonts w:cs="Times New Roman"/>
          <w:b/>
          <w:sz w:val="28"/>
          <w:szCs w:val="28"/>
        </w:rPr>
      </w:pPr>
      <w:r w:rsidRPr="00726F05">
        <w:rPr>
          <w:rFonts w:cs="Times New Roman"/>
          <w:b/>
          <w:sz w:val="28"/>
          <w:szCs w:val="28"/>
        </w:rPr>
        <w:t>KẾ HOẠCH CHI TIẾT THEO TUẦN NĂM HỌC 2026-2027</w:t>
      </w:r>
    </w:p>
    <w:p w14:paraId="451B2C04" w14:textId="0BB6AEEA" w:rsidR="00726F05" w:rsidRPr="00726F05" w:rsidRDefault="00726F05" w:rsidP="00726F05">
      <w:pPr>
        <w:jc w:val="center"/>
        <w:rPr>
          <w:rFonts w:cs="Times New Roman"/>
          <w:i/>
          <w:szCs w:val="26"/>
        </w:rPr>
      </w:pPr>
      <w:r w:rsidRPr="00726F05">
        <w:rPr>
          <w:rFonts w:cs="Times New Roman"/>
          <w:b/>
          <w:noProof/>
          <w:szCs w:val="26"/>
        </w:rPr>
        <mc:AlternateContent>
          <mc:Choice Requires="wps">
            <w:drawing>
              <wp:anchor distT="0" distB="0" distL="114300" distR="114300" simplePos="0" relativeHeight="251659264" behindDoc="0" locked="0" layoutInCell="0" allowOverlap="1" wp14:anchorId="37906653" wp14:editId="39B24290">
                <wp:simplePos x="0" y="0"/>
                <wp:positionH relativeFrom="column">
                  <wp:posOffset>3991610</wp:posOffset>
                </wp:positionH>
                <wp:positionV relativeFrom="paragraph">
                  <wp:posOffset>193675</wp:posOffset>
                </wp:positionV>
                <wp:extent cx="1257300" cy="0"/>
                <wp:effectExtent l="5715" t="8255" r="1333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8D1EB9"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3pt,15.25pt" to="413.3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" o:allowincell="f"/>
            </w:pict>
          </mc:Fallback>
        </mc:AlternateContent>
      </w:r>
      <w:r w:rsidRPr="00726F05">
        <w:rPr>
          <w:rFonts w:cs="Times New Roman"/>
          <w:i/>
          <w:szCs w:val="26"/>
        </w:rPr>
        <w:t xml:space="preserve">(Kèm theo kế hoạch giáo dục nhà trường năm học 2026 – 2027, trường THPT </w:t>
      </w:r>
      <w:r w:rsidR="00C66285">
        <w:rPr>
          <w:rFonts w:cs="Times New Roman"/>
          <w:i/>
          <w:szCs w:val="26"/>
        </w:rPr>
        <w:t>Đỗ Huy Liêu</w:t>
      </w:r>
      <w:r w:rsidRPr="00726F05">
        <w:rPr>
          <w:rFonts w:cs="Times New Roman"/>
          <w:i/>
          <w:szCs w:val="26"/>
        </w:rPr>
        <w:t>)</w:t>
      </w:r>
    </w:p>
    <w:p w14:paraId="3E745C1C" w14:textId="77777777" w:rsidR="00726F05" w:rsidRPr="00726F05" w:rsidRDefault="00726F05" w:rsidP="00726F05">
      <w:pPr>
        <w:jc w:val="center"/>
        <w:rPr>
          <w:rFonts w:cs="Times New Roman"/>
          <w:i/>
          <w:szCs w:val="26"/>
        </w:rPr>
      </w:pPr>
    </w:p>
    <w:tbl>
      <w:tblPr>
        <w:tblW w:w="140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946"/>
        <w:gridCol w:w="1984"/>
        <w:gridCol w:w="1701"/>
        <w:gridCol w:w="1701"/>
      </w:tblGrid>
      <w:tr w:rsidR="00726F05" w:rsidRPr="00726F05" w14:paraId="60D88EF9" w14:textId="77777777" w:rsidTr="00C66285">
        <w:trPr>
          <w:trHeight w:val="830"/>
        </w:trPr>
        <w:tc>
          <w:tcPr>
            <w:tcW w:w="1701" w:type="dxa"/>
            <w:shd w:val="clear" w:color="auto" w:fill="auto"/>
            <w:vAlign w:val="center"/>
            <w:hideMark/>
          </w:tcPr>
          <w:p w14:paraId="10FE8307" w14:textId="77777777" w:rsidR="00726F05" w:rsidRPr="00726F05" w:rsidRDefault="00726F05" w:rsidP="00726F05">
            <w:pPr>
              <w:jc w:val="center"/>
              <w:rPr>
                <w:rFonts w:cs="Times New Roman"/>
                <w:b/>
                <w:bCs/>
                <w:color w:val="000000"/>
                <w:szCs w:val="26"/>
                <w:lang w:val="vi-VN" w:eastAsia="vi-VN"/>
              </w:rPr>
            </w:pPr>
            <w:r w:rsidRPr="00726F05">
              <w:rPr>
                <w:rFonts w:cs="Times New Roman"/>
                <w:b/>
                <w:bCs/>
                <w:color w:val="000000"/>
                <w:szCs w:val="26"/>
                <w:lang w:eastAsia="vi-VN"/>
              </w:rPr>
              <w:t>Thời gian (theo tuần)</w:t>
            </w:r>
          </w:p>
        </w:tc>
        <w:tc>
          <w:tcPr>
            <w:tcW w:w="6946" w:type="dxa"/>
            <w:shd w:val="clear" w:color="auto" w:fill="auto"/>
            <w:vAlign w:val="center"/>
            <w:hideMark/>
          </w:tcPr>
          <w:p w14:paraId="0EF569C1" w14:textId="77777777" w:rsidR="00726F05" w:rsidRPr="00726F05" w:rsidRDefault="00726F05" w:rsidP="00726F05">
            <w:pPr>
              <w:jc w:val="center"/>
              <w:rPr>
                <w:rFonts w:cs="Times New Roman"/>
                <w:b/>
                <w:bCs/>
                <w:color w:val="000000"/>
                <w:szCs w:val="26"/>
                <w:lang w:val="vi-VN" w:eastAsia="vi-VN"/>
              </w:rPr>
            </w:pPr>
            <w:r w:rsidRPr="00726F05">
              <w:rPr>
                <w:rFonts w:cs="Times New Roman"/>
                <w:b/>
                <w:bCs/>
                <w:color w:val="000000"/>
                <w:szCs w:val="26"/>
                <w:lang w:eastAsia="vi-VN"/>
              </w:rPr>
              <w:t>Nội dung công việc</w:t>
            </w:r>
          </w:p>
        </w:tc>
        <w:tc>
          <w:tcPr>
            <w:tcW w:w="1984" w:type="dxa"/>
            <w:shd w:val="clear" w:color="auto" w:fill="auto"/>
            <w:vAlign w:val="center"/>
            <w:hideMark/>
          </w:tcPr>
          <w:p w14:paraId="77E6CC27" w14:textId="77777777" w:rsidR="00726F05" w:rsidRPr="00726F05" w:rsidRDefault="00726F05" w:rsidP="00726F05">
            <w:pPr>
              <w:jc w:val="center"/>
              <w:rPr>
                <w:rFonts w:cs="Times New Roman"/>
                <w:b/>
                <w:bCs/>
                <w:color w:val="000000"/>
                <w:szCs w:val="26"/>
                <w:lang w:val="vi-VN" w:eastAsia="vi-VN"/>
              </w:rPr>
            </w:pPr>
            <w:r w:rsidRPr="00726F05">
              <w:rPr>
                <w:rFonts w:cs="Times New Roman"/>
                <w:b/>
                <w:bCs/>
                <w:color w:val="000000"/>
                <w:szCs w:val="26"/>
                <w:lang w:eastAsia="vi-VN"/>
              </w:rPr>
              <w:t>Bộ phận hoặc người thực hiện</w:t>
            </w:r>
          </w:p>
        </w:tc>
        <w:tc>
          <w:tcPr>
            <w:tcW w:w="1701" w:type="dxa"/>
            <w:shd w:val="clear" w:color="auto" w:fill="auto"/>
            <w:vAlign w:val="center"/>
            <w:hideMark/>
          </w:tcPr>
          <w:p w14:paraId="6C32F977" w14:textId="77777777" w:rsidR="00726F05" w:rsidRPr="00726F05" w:rsidRDefault="00726F05" w:rsidP="00726F05">
            <w:pPr>
              <w:jc w:val="center"/>
              <w:rPr>
                <w:rFonts w:cs="Times New Roman"/>
                <w:b/>
                <w:bCs/>
                <w:color w:val="000000"/>
                <w:szCs w:val="26"/>
                <w:lang w:val="vi-VN" w:eastAsia="vi-VN"/>
              </w:rPr>
            </w:pPr>
            <w:r w:rsidRPr="00726F05">
              <w:rPr>
                <w:rFonts w:cs="Times New Roman"/>
                <w:b/>
                <w:bCs/>
                <w:color w:val="000000"/>
                <w:szCs w:val="26"/>
                <w:lang w:eastAsia="vi-VN"/>
              </w:rPr>
              <w:t xml:space="preserve">Kết quả </w:t>
            </w:r>
            <w:r w:rsidRPr="00726F05">
              <w:rPr>
                <w:rFonts w:cs="Times New Roman"/>
                <w:b/>
                <w:bCs/>
                <w:color w:val="000000"/>
                <w:szCs w:val="26"/>
                <w:lang w:eastAsia="vi-VN"/>
              </w:rPr>
              <w:br/>
              <w:t>dự kiến</w:t>
            </w:r>
          </w:p>
        </w:tc>
        <w:tc>
          <w:tcPr>
            <w:tcW w:w="1701" w:type="dxa"/>
            <w:shd w:val="clear" w:color="auto" w:fill="auto"/>
            <w:vAlign w:val="center"/>
            <w:hideMark/>
          </w:tcPr>
          <w:p w14:paraId="7A992976" w14:textId="77777777" w:rsidR="00726F05" w:rsidRPr="00726F05" w:rsidRDefault="00726F05" w:rsidP="00726F05">
            <w:pPr>
              <w:jc w:val="center"/>
              <w:rPr>
                <w:rFonts w:cs="Times New Roman"/>
                <w:b/>
                <w:bCs/>
                <w:color w:val="000000"/>
                <w:szCs w:val="26"/>
                <w:lang w:val="vi-VN" w:eastAsia="vi-VN"/>
              </w:rPr>
            </w:pPr>
            <w:r w:rsidRPr="00726F05">
              <w:rPr>
                <w:rFonts w:cs="Times New Roman"/>
                <w:b/>
                <w:bCs/>
                <w:color w:val="000000"/>
                <w:szCs w:val="26"/>
                <w:lang w:eastAsia="vi-VN"/>
              </w:rPr>
              <w:t>Điều chỉnh</w:t>
            </w:r>
          </w:p>
        </w:tc>
      </w:tr>
      <w:tr w:rsidR="00726F05" w:rsidRPr="00726F05" w14:paraId="7C1DF6CF" w14:textId="77777777" w:rsidTr="00C66285">
        <w:trPr>
          <w:trHeight w:val="500"/>
        </w:trPr>
        <w:tc>
          <w:tcPr>
            <w:tcW w:w="1701" w:type="dxa"/>
            <w:vMerge w:val="restart"/>
            <w:shd w:val="clear" w:color="auto" w:fill="auto"/>
            <w:vAlign w:val="center"/>
            <w:hideMark/>
          </w:tcPr>
          <w:p w14:paraId="6EF1D11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25-30/8/2025</w:t>
            </w:r>
          </w:p>
        </w:tc>
        <w:tc>
          <w:tcPr>
            <w:tcW w:w="6946" w:type="dxa"/>
            <w:shd w:val="clear" w:color="auto" w:fill="auto"/>
            <w:vAlign w:val="center"/>
            <w:hideMark/>
          </w:tcPr>
          <w:p w14:paraId="4DEED85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Xây dựng kế hoạch giáo dục nhà trường.</w:t>
            </w:r>
          </w:p>
        </w:tc>
        <w:tc>
          <w:tcPr>
            <w:tcW w:w="1984" w:type="dxa"/>
            <w:shd w:val="clear" w:color="auto" w:fill="auto"/>
            <w:vAlign w:val="center"/>
            <w:hideMark/>
          </w:tcPr>
          <w:p w14:paraId="5EED4C3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PHT</w:t>
            </w:r>
          </w:p>
        </w:tc>
        <w:tc>
          <w:tcPr>
            <w:tcW w:w="1701" w:type="dxa"/>
            <w:shd w:val="clear" w:color="auto" w:fill="auto"/>
            <w:vAlign w:val="center"/>
            <w:hideMark/>
          </w:tcPr>
          <w:p w14:paraId="50914A3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 </w:t>
            </w:r>
          </w:p>
        </w:tc>
        <w:tc>
          <w:tcPr>
            <w:tcW w:w="1701" w:type="dxa"/>
            <w:shd w:val="clear" w:color="auto" w:fill="auto"/>
            <w:vAlign w:val="center"/>
            <w:hideMark/>
          </w:tcPr>
          <w:p w14:paraId="70DA272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 </w:t>
            </w:r>
          </w:p>
        </w:tc>
      </w:tr>
      <w:tr w:rsidR="00726F05" w:rsidRPr="00726F05" w14:paraId="6ABC19B9" w14:textId="77777777" w:rsidTr="00C66285">
        <w:trPr>
          <w:trHeight w:val="843"/>
        </w:trPr>
        <w:tc>
          <w:tcPr>
            <w:tcW w:w="1701" w:type="dxa"/>
            <w:vMerge/>
            <w:vAlign w:val="center"/>
            <w:hideMark/>
          </w:tcPr>
          <w:p w14:paraId="2492610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EA03C4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Triển khai cho các bộ môn xây dựng kế hoạch giáo dục môn học, KHGD cá nhân GV, KHBD (giáo án).</w:t>
            </w:r>
          </w:p>
        </w:tc>
        <w:tc>
          <w:tcPr>
            <w:tcW w:w="1984" w:type="dxa"/>
            <w:shd w:val="clear" w:color="auto" w:fill="auto"/>
            <w:vAlign w:val="center"/>
            <w:hideMark/>
          </w:tcPr>
          <w:p w14:paraId="0436471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TT/NTCM</w:t>
            </w:r>
          </w:p>
        </w:tc>
        <w:tc>
          <w:tcPr>
            <w:tcW w:w="1701" w:type="dxa"/>
            <w:shd w:val="clear" w:color="auto" w:fill="auto"/>
            <w:vAlign w:val="center"/>
            <w:hideMark/>
          </w:tcPr>
          <w:p w14:paraId="3153080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59674B2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2EC9518" w14:textId="77777777" w:rsidTr="00C66285">
        <w:trPr>
          <w:trHeight w:val="415"/>
        </w:trPr>
        <w:tc>
          <w:tcPr>
            <w:tcW w:w="1701" w:type="dxa"/>
            <w:vMerge/>
            <w:vAlign w:val="center"/>
            <w:hideMark/>
          </w:tcPr>
          <w:p w14:paraId="4D33AB4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23E407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Chuẩn bị hồ sơ, sổ sách cho năm học.</w:t>
            </w:r>
          </w:p>
        </w:tc>
        <w:tc>
          <w:tcPr>
            <w:tcW w:w="1984" w:type="dxa"/>
            <w:shd w:val="clear" w:color="auto" w:fill="auto"/>
            <w:vAlign w:val="center"/>
            <w:hideMark/>
          </w:tcPr>
          <w:p w14:paraId="393C239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Giáo vụ</w:t>
            </w:r>
          </w:p>
        </w:tc>
        <w:tc>
          <w:tcPr>
            <w:tcW w:w="1701" w:type="dxa"/>
            <w:shd w:val="clear" w:color="auto" w:fill="auto"/>
            <w:vAlign w:val="center"/>
            <w:hideMark/>
          </w:tcPr>
          <w:p w14:paraId="532E5C8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34A1815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C79A9B9" w14:textId="77777777" w:rsidTr="00C66285">
        <w:trPr>
          <w:trHeight w:val="549"/>
        </w:trPr>
        <w:tc>
          <w:tcPr>
            <w:tcW w:w="1701" w:type="dxa"/>
            <w:vMerge/>
            <w:vAlign w:val="center"/>
            <w:hideMark/>
          </w:tcPr>
          <w:p w14:paraId="3920780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DAAB61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 xml:space="preserve">4) Chỉ đạo nền nếp sinh hoạt tổ, nhóm chuyên môn. </w:t>
            </w:r>
          </w:p>
        </w:tc>
        <w:tc>
          <w:tcPr>
            <w:tcW w:w="1984" w:type="dxa"/>
            <w:shd w:val="clear" w:color="auto" w:fill="auto"/>
            <w:vAlign w:val="center"/>
            <w:hideMark/>
          </w:tcPr>
          <w:p w14:paraId="09182D4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PHT, TTCM</w:t>
            </w:r>
          </w:p>
        </w:tc>
        <w:tc>
          <w:tcPr>
            <w:tcW w:w="1701" w:type="dxa"/>
            <w:shd w:val="clear" w:color="auto" w:fill="auto"/>
            <w:vAlign w:val="center"/>
            <w:hideMark/>
          </w:tcPr>
          <w:p w14:paraId="7F8DDAF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00168F0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8504C7A" w14:textId="77777777" w:rsidTr="00C66285">
        <w:trPr>
          <w:trHeight w:val="770"/>
        </w:trPr>
        <w:tc>
          <w:tcPr>
            <w:tcW w:w="1701" w:type="dxa"/>
            <w:vMerge/>
            <w:vAlign w:val="center"/>
            <w:hideMark/>
          </w:tcPr>
          <w:p w14:paraId="6271288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A2C902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 xml:space="preserve">5) Các bộ môn rà soát thống kê trang thiết bị, thí nghiệm thực hành. </w:t>
            </w:r>
          </w:p>
        </w:tc>
        <w:tc>
          <w:tcPr>
            <w:tcW w:w="1984" w:type="dxa"/>
            <w:shd w:val="clear" w:color="auto" w:fill="auto"/>
            <w:vAlign w:val="center"/>
            <w:hideMark/>
          </w:tcPr>
          <w:p w14:paraId="0AA2B1C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GV, NV thiết bị</w:t>
            </w:r>
          </w:p>
        </w:tc>
        <w:tc>
          <w:tcPr>
            <w:tcW w:w="1701" w:type="dxa"/>
            <w:shd w:val="clear" w:color="auto" w:fill="auto"/>
            <w:vAlign w:val="center"/>
            <w:hideMark/>
          </w:tcPr>
          <w:p w14:paraId="1E8A42E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3935998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DF10E7D" w14:textId="77777777" w:rsidTr="00C66285">
        <w:trPr>
          <w:trHeight w:val="483"/>
        </w:trPr>
        <w:tc>
          <w:tcPr>
            <w:tcW w:w="1701" w:type="dxa"/>
            <w:vMerge/>
            <w:vAlign w:val="center"/>
            <w:hideMark/>
          </w:tcPr>
          <w:p w14:paraId="1B92BC2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748600E" w14:textId="0A9ABDAA" w:rsidR="00726F05" w:rsidRPr="00726F05" w:rsidRDefault="00726F05" w:rsidP="00C66285">
            <w:pPr>
              <w:rPr>
                <w:rFonts w:cs="Times New Roman"/>
                <w:color w:val="000000"/>
                <w:szCs w:val="26"/>
                <w:lang w:val="vi-VN" w:eastAsia="vi-VN"/>
              </w:rPr>
            </w:pPr>
            <w:r w:rsidRPr="00726F05">
              <w:rPr>
                <w:rFonts w:cs="Times New Roman"/>
                <w:color w:val="000000"/>
                <w:szCs w:val="26"/>
                <w:lang w:val="nl-NL" w:eastAsia="vi-VN"/>
              </w:rPr>
              <w:t xml:space="preserve">6) Rà soát sĩ số các lớp, nhập thông tin học sinh lên </w:t>
            </w:r>
            <w:r w:rsidR="00C66285">
              <w:rPr>
                <w:rFonts w:cs="Times New Roman"/>
                <w:color w:val="000000"/>
                <w:szCs w:val="26"/>
                <w:lang w:val="nl-NL" w:eastAsia="vi-VN"/>
              </w:rPr>
              <w:t>Smas</w:t>
            </w:r>
          </w:p>
        </w:tc>
        <w:tc>
          <w:tcPr>
            <w:tcW w:w="1984" w:type="dxa"/>
            <w:shd w:val="clear" w:color="auto" w:fill="auto"/>
            <w:vAlign w:val="center"/>
            <w:hideMark/>
          </w:tcPr>
          <w:p w14:paraId="5E99F50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GVCN, Giáo vụ</w:t>
            </w:r>
          </w:p>
        </w:tc>
        <w:tc>
          <w:tcPr>
            <w:tcW w:w="1701" w:type="dxa"/>
            <w:shd w:val="clear" w:color="auto" w:fill="auto"/>
            <w:vAlign w:val="center"/>
            <w:hideMark/>
          </w:tcPr>
          <w:p w14:paraId="535984E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2C4D563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70E76B5" w14:textId="77777777" w:rsidTr="00C66285">
        <w:trPr>
          <w:trHeight w:val="770"/>
        </w:trPr>
        <w:tc>
          <w:tcPr>
            <w:tcW w:w="1701" w:type="dxa"/>
            <w:vMerge/>
            <w:vAlign w:val="center"/>
            <w:hideMark/>
          </w:tcPr>
          <w:p w14:paraId="13C5A61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08130D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7) Vệ sinh trường lớp (  cắt tỉa cây cảnh, khẩu hiệu...)</w:t>
            </w:r>
          </w:p>
        </w:tc>
        <w:tc>
          <w:tcPr>
            <w:tcW w:w="1984" w:type="dxa"/>
            <w:shd w:val="clear" w:color="auto" w:fill="auto"/>
            <w:vAlign w:val="center"/>
            <w:hideMark/>
          </w:tcPr>
          <w:p w14:paraId="173BB7A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Ban CSVC</w:t>
            </w:r>
          </w:p>
        </w:tc>
        <w:tc>
          <w:tcPr>
            <w:tcW w:w="1701" w:type="dxa"/>
            <w:shd w:val="clear" w:color="auto" w:fill="auto"/>
            <w:vAlign w:val="center"/>
            <w:hideMark/>
          </w:tcPr>
          <w:p w14:paraId="6901F5D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0B41D17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61016DC" w14:textId="77777777" w:rsidTr="00C66285">
        <w:trPr>
          <w:trHeight w:val="487"/>
        </w:trPr>
        <w:tc>
          <w:tcPr>
            <w:tcW w:w="1701" w:type="dxa"/>
            <w:vMerge/>
            <w:vAlign w:val="center"/>
            <w:hideMark/>
          </w:tcPr>
          <w:p w14:paraId="00ECF6D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DC65DF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8) Chuẩn bị khai giảng (Chương trình, nội dung, CSVC...)</w:t>
            </w:r>
          </w:p>
        </w:tc>
        <w:tc>
          <w:tcPr>
            <w:tcW w:w="1984" w:type="dxa"/>
            <w:shd w:val="clear" w:color="auto" w:fill="auto"/>
            <w:vAlign w:val="center"/>
            <w:hideMark/>
          </w:tcPr>
          <w:p w14:paraId="5E0F87A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Ban CSVC</w:t>
            </w:r>
          </w:p>
        </w:tc>
        <w:tc>
          <w:tcPr>
            <w:tcW w:w="1701" w:type="dxa"/>
            <w:shd w:val="clear" w:color="auto" w:fill="auto"/>
            <w:vAlign w:val="center"/>
            <w:hideMark/>
          </w:tcPr>
          <w:p w14:paraId="14D2E1A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792686D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E785D07" w14:textId="77777777" w:rsidTr="00C66285">
        <w:trPr>
          <w:trHeight w:val="565"/>
        </w:trPr>
        <w:tc>
          <w:tcPr>
            <w:tcW w:w="1701" w:type="dxa"/>
            <w:vMerge/>
            <w:vAlign w:val="center"/>
            <w:hideMark/>
          </w:tcPr>
          <w:p w14:paraId="4249E2A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7889CE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9) Thành lập các đội tuyển HSG văn hoá 12, tổ chức ôn luyện.</w:t>
            </w:r>
          </w:p>
        </w:tc>
        <w:tc>
          <w:tcPr>
            <w:tcW w:w="1984" w:type="dxa"/>
            <w:shd w:val="clear" w:color="auto" w:fill="auto"/>
            <w:vAlign w:val="center"/>
            <w:hideMark/>
          </w:tcPr>
          <w:p w14:paraId="3EF8E06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Ban Trí dục</w:t>
            </w:r>
          </w:p>
        </w:tc>
        <w:tc>
          <w:tcPr>
            <w:tcW w:w="1701" w:type="dxa"/>
            <w:shd w:val="clear" w:color="auto" w:fill="auto"/>
            <w:vAlign w:val="center"/>
            <w:hideMark/>
          </w:tcPr>
          <w:p w14:paraId="6CC6958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196262E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8297228" w14:textId="77777777" w:rsidTr="00C66285">
        <w:trPr>
          <w:trHeight w:val="545"/>
        </w:trPr>
        <w:tc>
          <w:tcPr>
            <w:tcW w:w="1701" w:type="dxa"/>
            <w:vMerge/>
            <w:vAlign w:val="center"/>
            <w:hideMark/>
          </w:tcPr>
          <w:p w14:paraId="1A95C91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tcPr>
          <w:p w14:paraId="7F500810" w14:textId="11DAC850" w:rsidR="00726F05" w:rsidRPr="00C66285" w:rsidRDefault="00C66285" w:rsidP="00726F05">
            <w:pPr>
              <w:rPr>
                <w:rFonts w:cs="Times New Roman"/>
                <w:sz w:val="20"/>
                <w:szCs w:val="20"/>
                <w:lang w:val="vi-VN" w:eastAsia="vi-VN"/>
              </w:rPr>
            </w:pPr>
            <w:r w:rsidRPr="00C66285">
              <w:rPr>
                <w:rFonts w:cs="Times New Roman"/>
                <w:szCs w:val="26"/>
                <w:lang w:val="nl-NL" w:eastAsia="vi-VN"/>
              </w:rPr>
              <w:t>10) Hiệu trưởng phê duyệt KHGD nhà trường.</w:t>
            </w:r>
          </w:p>
        </w:tc>
        <w:tc>
          <w:tcPr>
            <w:tcW w:w="1984" w:type="dxa"/>
            <w:shd w:val="clear" w:color="auto" w:fill="auto"/>
            <w:vAlign w:val="center"/>
          </w:tcPr>
          <w:p w14:paraId="3C523B0F" w14:textId="296450AC" w:rsidR="00726F05" w:rsidRPr="00726F05" w:rsidRDefault="00C66285" w:rsidP="00726F05">
            <w:pPr>
              <w:jc w:val="center"/>
              <w:rPr>
                <w:rFonts w:cs="Times New Roman"/>
                <w:color w:val="000000"/>
                <w:szCs w:val="26"/>
                <w:lang w:val="vi-VN" w:eastAsia="vi-VN"/>
              </w:rPr>
            </w:pPr>
            <w:r w:rsidRPr="00C66285">
              <w:rPr>
                <w:rFonts w:cs="Times New Roman"/>
                <w:szCs w:val="26"/>
                <w:lang w:val="nl-NL" w:eastAsia="vi-VN"/>
              </w:rPr>
              <w:t>Hiệu trưởng</w:t>
            </w:r>
          </w:p>
        </w:tc>
        <w:tc>
          <w:tcPr>
            <w:tcW w:w="1701" w:type="dxa"/>
            <w:shd w:val="clear" w:color="auto" w:fill="auto"/>
            <w:vAlign w:val="center"/>
            <w:hideMark/>
          </w:tcPr>
          <w:p w14:paraId="39B081F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4377DB6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24D83F3" w14:textId="77777777" w:rsidTr="00C66285">
        <w:trPr>
          <w:trHeight w:val="425"/>
        </w:trPr>
        <w:tc>
          <w:tcPr>
            <w:tcW w:w="1701" w:type="dxa"/>
            <w:vMerge w:val="restart"/>
            <w:shd w:val="clear" w:color="auto" w:fill="auto"/>
            <w:vAlign w:val="center"/>
            <w:hideMark/>
          </w:tcPr>
          <w:p w14:paraId="190D640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31/8-05/9/2026</w:t>
            </w:r>
          </w:p>
        </w:tc>
        <w:tc>
          <w:tcPr>
            <w:tcW w:w="6946" w:type="dxa"/>
            <w:shd w:val="clear" w:color="auto" w:fill="auto"/>
            <w:vAlign w:val="center"/>
            <w:hideMark/>
          </w:tcPr>
          <w:p w14:paraId="31C2AE1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Chuẩn bị hồ sơ, sổ sách cho năm học mới.</w:t>
            </w:r>
          </w:p>
        </w:tc>
        <w:tc>
          <w:tcPr>
            <w:tcW w:w="1984" w:type="dxa"/>
            <w:shd w:val="clear" w:color="auto" w:fill="auto"/>
            <w:vAlign w:val="center"/>
            <w:hideMark/>
          </w:tcPr>
          <w:p w14:paraId="149E856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nl-NL" w:eastAsia="vi-VN"/>
              </w:rPr>
              <w:t>Giáo vụ</w:t>
            </w:r>
          </w:p>
        </w:tc>
        <w:tc>
          <w:tcPr>
            <w:tcW w:w="1701" w:type="dxa"/>
            <w:shd w:val="clear" w:color="auto" w:fill="auto"/>
            <w:vAlign w:val="center"/>
            <w:hideMark/>
          </w:tcPr>
          <w:p w14:paraId="206F6A8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6D5573E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D39A5E8" w14:textId="77777777" w:rsidTr="00C66285">
        <w:trPr>
          <w:trHeight w:val="660"/>
        </w:trPr>
        <w:tc>
          <w:tcPr>
            <w:tcW w:w="1701" w:type="dxa"/>
            <w:vMerge/>
            <w:vAlign w:val="center"/>
            <w:hideMark/>
          </w:tcPr>
          <w:p w14:paraId="7EE9855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FAD2CE0" w14:textId="700250DC" w:rsidR="00726F05" w:rsidRPr="00726F05" w:rsidRDefault="00C66285" w:rsidP="00726F05">
            <w:pPr>
              <w:rPr>
                <w:rFonts w:cs="Times New Roman"/>
                <w:color w:val="000000"/>
                <w:szCs w:val="26"/>
                <w:lang w:val="vi-VN" w:eastAsia="vi-VN"/>
              </w:rPr>
            </w:pPr>
            <w:r>
              <w:rPr>
                <w:rFonts w:cs="Times New Roman"/>
                <w:color w:val="000000"/>
                <w:szCs w:val="26"/>
                <w:lang w:val="nl-NL" w:eastAsia="vi-VN"/>
              </w:rPr>
              <w:t>2</w:t>
            </w:r>
            <w:r w:rsidR="00726F05" w:rsidRPr="00726F05">
              <w:rPr>
                <w:rFonts w:cs="Times New Roman"/>
                <w:color w:val="000000"/>
                <w:szCs w:val="26"/>
                <w:lang w:val="nl-NL" w:eastAsia="vi-VN"/>
              </w:rPr>
              <w:t>) BGH ký duyệt Kế hoạch GD môn học; Kế hoạch cá nhân GV.</w:t>
            </w:r>
          </w:p>
        </w:tc>
        <w:tc>
          <w:tcPr>
            <w:tcW w:w="1984" w:type="dxa"/>
            <w:shd w:val="clear" w:color="auto" w:fill="auto"/>
            <w:vAlign w:val="center"/>
            <w:hideMark/>
          </w:tcPr>
          <w:p w14:paraId="119F784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PHT</w:t>
            </w:r>
          </w:p>
        </w:tc>
        <w:tc>
          <w:tcPr>
            <w:tcW w:w="1701" w:type="dxa"/>
            <w:shd w:val="clear" w:color="auto" w:fill="auto"/>
            <w:vAlign w:val="center"/>
            <w:hideMark/>
          </w:tcPr>
          <w:p w14:paraId="2DD6DD2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26EF812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59B7EEC" w14:textId="77777777" w:rsidTr="00C66285">
        <w:trPr>
          <w:trHeight w:val="360"/>
        </w:trPr>
        <w:tc>
          <w:tcPr>
            <w:tcW w:w="1701" w:type="dxa"/>
            <w:vMerge/>
            <w:vAlign w:val="center"/>
            <w:hideMark/>
          </w:tcPr>
          <w:p w14:paraId="379E83B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7307D97" w14:textId="3C8F85DE" w:rsidR="00726F05" w:rsidRPr="00726F05" w:rsidRDefault="00C66285" w:rsidP="00726F05">
            <w:pPr>
              <w:rPr>
                <w:rFonts w:cs="Times New Roman"/>
                <w:color w:val="000000"/>
                <w:szCs w:val="26"/>
                <w:lang w:val="vi-VN" w:eastAsia="vi-VN"/>
              </w:rPr>
            </w:pPr>
            <w:r>
              <w:rPr>
                <w:rFonts w:cs="Times New Roman"/>
                <w:color w:val="000000"/>
                <w:szCs w:val="26"/>
                <w:lang w:val="nl-NL" w:eastAsia="vi-VN"/>
              </w:rPr>
              <w:t>3</w:t>
            </w:r>
            <w:r w:rsidR="00726F05" w:rsidRPr="00726F05">
              <w:rPr>
                <w:rFonts w:cs="Times New Roman"/>
                <w:color w:val="000000"/>
                <w:szCs w:val="26"/>
                <w:lang w:val="nl-NL" w:eastAsia="vi-VN"/>
              </w:rPr>
              <w:t>) Khai giảng năm học mới 05/9/2026</w:t>
            </w:r>
          </w:p>
        </w:tc>
        <w:tc>
          <w:tcPr>
            <w:tcW w:w="1984" w:type="dxa"/>
            <w:shd w:val="clear" w:color="auto" w:fill="auto"/>
            <w:vAlign w:val="center"/>
            <w:hideMark/>
          </w:tcPr>
          <w:p w14:paraId="7A4EEFD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Toàn trường</w:t>
            </w:r>
          </w:p>
        </w:tc>
        <w:tc>
          <w:tcPr>
            <w:tcW w:w="1701" w:type="dxa"/>
            <w:shd w:val="clear" w:color="auto" w:fill="auto"/>
            <w:vAlign w:val="center"/>
            <w:hideMark/>
          </w:tcPr>
          <w:p w14:paraId="4153A06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403CBFE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5B36EFA" w14:textId="77777777" w:rsidTr="00C66285">
        <w:trPr>
          <w:trHeight w:val="1123"/>
        </w:trPr>
        <w:tc>
          <w:tcPr>
            <w:tcW w:w="1701" w:type="dxa"/>
            <w:vMerge/>
            <w:vAlign w:val="center"/>
            <w:hideMark/>
          </w:tcPr>
          <w:p w14:paraId="69611AC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D4DCFB6" w14:textId="0F7448C0" w:rsidR="00726F05" w:rsidRPr="00726F05" w:rsidRDefault="00C66285" w:rsidP="00726F05">
            <w:pPr>
              <w:rPr>
                <w:rFonts w:cs="Times New Roman"/>
                <w:color w:val="000000"/>
                <w:szCs w:val="26"/>
                <w:lang w:val="vi-VN" w:eastAsia="vi-VN"/>
              </w:rPr>
            </w:pPr>
            <w:r>
              <w:rPr>
                <w:rFonts w:cs="Times New Roman"/>
                <w:color w:val="000000"/>
                <w:szCs w:val="26"/>
                <w:lang w:val="nl-NL" w:eastAsia="vi-VN"/>
              </w:rPr>
              <w:t>4</w:t>
            </w:r>
            <w:r w:rsidR="00726F05" w:rsidRPr="00726F05">
              <w:rPr>
                <w:rFonts w:cs="Times New Roman"/>
                <w:color w:val="000000"/>
                <w:szCs w:val="26"/>
                <w:lang w:val="nl-NL" w:eastAsia="vi-VN"/>
              </w:rPr>
              <w:t>) Thống nhất xây dựng kế hoạch tổ chức hoạt động của tổ chuyên môn; khung kế hoạch ôn tốt nghiệp THPT, Kế hoạch GD HS khuyết tật;</w:t>
            </w:r>
          </w:p>
        </w:tc>
        <w:tc>
          <w:tcPr>
            <w:tcW w:w="1984" w:type="dxa"/>
            <w:shd w:val="clear" w:color="auto" w:fill="auto"/>
            <w:vAlign w:val="center"/>
            <w:hideMark/>
          </w:tcPr>
          <w:p w14:paraId="3D265D8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TT/NTCM</w:t>
            </w:r>
          </w:p>
        </w:tc>
        <w:tc>
          <w:tcPr>
            <w:tcW w:w="1701" w:type="dxa"/>
            <w:shd w:val="clear" w:color="auto" w:fill="auto"/>
            <w:vAlign w:val="center"/>
            <w:hideMark/>
          </w:tcPr>
          <w:p w14:paraId="03DEA07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0EBDE2D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3B93D8A" w14:textId="77777777" w:rsidTr="00C66285">
        <w:trPr>
          <w:trHeight w:val="360"/>
        </w:trPr>
        <w:tc>
          <w:tcPr>
            <w:tcW w:w="1701" w:type="dxa"/>
            <w:vMerge/>
            <w:vAlign w:val="center"/>
            <w:hideMark/>
          </w:tcPr>
          <w:p w14:paraId="6FB53AB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69B87A2" w14:textId="55A21375" w:rsidR="00726F05" w:rsidRPr="00726F05" w:rsidRDefault="00C66285" w:rsidP="00726F05">
            <w:pPr>
              <w:rPr>
                <w:rFonts w:cs="Times New Roman"/>
                <w:color w:val="000000"/>
                <w:szCs w:val="26"/>
                <w:lang w:val="vi-VN" w:eastAsia="vi-VN"/>
              </w:rPr>
            </w:pPr>
            <w:r>
              <w:rPr>
                <w:rFonts w:cs="Times New Roman"/>
                <w:color w:val="000000"/>
                <w:szCs w:val="26"/>
                <w:lang w:eastAsia="vi-VN"/>
              </w:rPr>
              <w:t>5</w:t>
            </w:r>
            <w:r w:rsidR="00726F05" w:rsidRPr="00726F05">
              <w:rPr>
                <w:rFonts w:cs="Times New Roman"/>
                <w:color w:val="000000"/>
                <w:szCs w:val="26"/>
                <w:lang w:val="vi-VN" w:eastAsia="vi-VN"/>
              </w:rPr>
              <w:t xml:space="preserve">) Xây dựng Kế hoạch KTNB </w:t>
            </w:r>
          </w:p>
        </w:tc>
        <w:tc>
          <w:tcPr>
            <w:tcW w:w="1984" w:type="dxa"/>
            <w:shd w:val="clear" w:color="auto" w:fill="auto"/>
            <w:vAlign w:val="center"/>
            <w:hideMark/>
          </w:tcPr>
          <w:p w14:paraId="67AF080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Ban KTNB</w:t>
            </w:r>
            <w:r w:rsidRPr="00726F05">
              <w:rPr>
                <w:rFonts w:cs="Times New Roman"/>
                <w:color w:val="000000"/>
                <w:szCs w:val="26"/>
                <w:lang w:val="vi-VN" w:eastAsia="vi-VN"/>
              </w:rPr>
              <w:t> </w:t>
            </w:r>
          </w:p>
        </w:tc>
        <w:tc>
          <w:tcPr>
            <w:tcW w:w="1701" w:type="dxa"/>
            <w:shd w:val="clear" w:color="auto" w:fill="auto"/>
            <w:vAlign w:val="center"/>
            <w:hideMark/>
          </w:tcPr>
          <w:p w14:paraId="40D3B48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vAlign w:val="center"/>
            <w:hideMark/>
          </w:tcPr>
          <w:p w14:paraId="14C1A3E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2428FCF" w14:textId="77777777" w:rsidTr="00C66285">
        <w:trPr>
          <w:trHeight w:val="360"/>
        </w:trPr>
        <w:tc>
          <w:tcPr>
            <w:tcW w:w="1701" w:type="dxa"/>
            <w:vMerge/>
            <w:vAlign w:val="center"/>
            <w:hideMark/>
          </w:tcPr>
          <w:p w14:paraId="547ABD8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3C6FC68" w14:textId="07BB54DF" w:rsidR="00726F05" w:rsidRPr="00726F05" w:rsidRDefault="00C66285" w:rsidP="00726F05">
            <w:pPr>
              <w:rPr>
                <w:rFonts w:cs="Times New Roman"/>
                <w:color w:val="000000"/>
                <w:szCs w:val="26"/>
                <w:lang w:val="vi-VN" w:eastAsia="vi-VN"/>
              </w:rPr>
            </w:pPr>
            <w:r>
              <w:rPr>
                <w:rFonts w:cs="Times New Roman"/>
                <w:color w:val="000000"/>
                <w:szCs w:val="26"/>
                <w:lang w:val="nl-NL" w:eastAsia="vi-VN"/>
              </w:rPr>
              <w:t>6</w:t>
            </w:r>
            <w:r w:rsidR="00726F05" w:rsidRPr="00726F05">
              <w:rPr>
                <w:rFonts w:cs="Times New Roman"/>
                <w:color w:val="000000"/>
                <w:szCs w:val="26"/>
                <w:lang w:val="nl-NL" w:eastAsia="vi-VN"/>
              </w:rPr>
              <w:t>) Tiếp tục bồi dưỡng HSG văn hoá 12;</w:t>
            </w:r>
          </w:p>
        </w:tc>
        <w:tc>
          <w:tcPr>
            <w:tcW w:w="1984" w:type="dxa"/>
            <w:shd w:val="clear" w:color="auto" w:fill="auto"/>
            <w:noWrap/>
            <w:vAlign w:val="center"/>
            <w:hideMark/>
          </w:tcPr>
          <w:p w14:paraId="03CDD30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GV phụ trách</w:t>
            </w:r>
          </w:p>
        </w:tc>
        <w:tc>
          <w:tcPr>
            <w:tcW w:w="1701" w:type="dxa"/>
            <w:shd w:val="clear" w:color="auto" w:fill="auto"/>
            <w:noWrap/>
            <w:vAlign w:val="bottom"/>
            <w:hideMark/>
          </w:tcPr>
          <w:p w14:paraId="0A24DA8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2E04EF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3EF0B9C" w14:textId="77777777" w:rsidTr="00C66285">
        <w:trPr>
          <w:trHeight w:val="445"/>
        </w:trPr>
        <w:tc>
          <w:tcPr>
            <w:tcW w:w="1701" w:type="dxa"/>
            <w:vMerge w:val="restart"/>
            <w:shd w:val="clear" w:color="auto" w:fill="auto"/>
            <w:vAlign w:val="center"/>
            <w:hideMark/>
          </w:tcPr>
          <w:p w14:paraId="02A8FAB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07-12/9/2026</w:t>
            </w:r>
            <w:r w:rsidRPr="00726F05">
              <w:rPr>
                <w:rFonts w:cs="Times New Roman"/>
                <w:color w:val="000000"/>
                <w:szCs w:val="26"/>
                <w:lang w:eastAsia="vi-VN"/>
              </w:rPr>
              <w:br/>
            </w:r>
            <w:r w:rsidRPr="00726F05">
              <w:rPr>
                <w:rFonts w:cs="Times New Roman"/>
                <w:b/>
                <w:bCs/>
                <w:color w:val="000000"/>
                <w:szCs w:val="26"/>
                <w:lang w:eastAsia="vi-VN"/>
              </w:rPr>
              <w:t>(tuần 1 thực học)</w:t>
            </w:r>
          </w:p>
        </w:tc>
        <w:tc>
          <w:tcPr>
            <w:tcW w:w="6946" w:type="dxa"/>
            <w:shd w:val="clear" w:color="auto" w:fill="auto"/>
            <w:vAlign w:val="center"/>
            <w:hideMark/>
          </w:tcPr>
          <w:p w14:paraId="27A7646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Bắt đầu học theo chương trình năm học mới.</w:t>
            </w:r>
          </w:p>
        </w:tc>
        <w:tc>
          <w:tcPr>
            <w:tcW w:w="1984" w:type="dxa"/>
            <w:shd w:val="clear" w:color="auto" w:fill="auto"/>
            <w:noWrap/>
            <w:vAlign w:val="center"/>
            <w:hideMark/>
          </w:tcPr>
          <w:p w14:paraId="5BC2703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Toàn trường</w:t>
            </w:r>
          </w:p>
        </w:tc>
        <w:tc>
          <w:tcPr>
            <w:tcW w:w="1701" w:type="dxa"/>
            <w:shd w:val="clear" w:color="auto" w:fill="auto"/>
            <w:noWrap/>
            <w:vAlign w:val="bottom"/>
            <w:hideMark/>
          </w:tcPr>
          <w:p w14:paraId="4D571D4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20B3B4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EEF93A2" w14:textId="77777777" w:rsidTr="00C66285">
        <w:trPr>
          <w:trHeight w:val="409"/>
        </w:trPr>
        <w:tc>
          <w:tcPr>
            <w:tcW w:w="1701" w:type="dxa"/>
            <w:vMerge/>
            <w:vAlign w:val="center"/>
            <w:hideMark/>
          </w:tcPr>
          <w:p w14:paraId="249D253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BA92B4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Đại hội Chi đoàn giáo viên, Các Chi đoàn học sinh.</w:t>
            </w:r>
          </w:p>
        </w:tc>
        <w:tc>
          <w:tcPr>
            <w:tcW w:w="1984" w:type="dxa"/>
            <w:shd w:val="clear" w:color="auto" w:fill="auto"/>
            <w:noWrap/>
            <w:vAlign w:val="center"/>
            <w:hideMark/>
          </w:tcPr>
          <w:p w14:paraId="63EF535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Đoàn trường</w:t>
            </w:r>
          </w:p>
        </w:tc>
        <w:tc>
          <w:tcPr>
            <w:tcW w:w="1701" w:type="dxa"/>
            <w:shd w:val="clear" w:color="auto" w:fill="auto"/>
            <w:noWrap/>
            <w:vAlign w:val="bottom"/>
            <w:hideMark/>
          </w:tcPr>
          <w:p w14:paraId="6F5DCC3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C6FFAA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4BD41C8" w14:textId="77777777" w:rsidTr="00C66285">
        <w:trPr>
          <w:trHeight w:val="699"/>
        </w:trPr>
        <w:tc>
          <w:tcPr>
            <w:tcW w:w="1701" w:type="dxa"/>
            <w:vMerge/>
            <w:vAlign w:val="center"/>
            <w:hideMark/>
          </w:tcPr>
          <w:p w14:paraId="77FFAC4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68023F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Các tổ chuyên môn, văn phòng góp ý các văn bản để thông qua Hội nghị Nhà giáo, CBQL, NLĐ.</w:t>
            </w:r>
          </w:p>
        </w:tc>
        <w:tc>
          <w:tcPr>
            <w:tcW w:w="1984" w:type="dxa"/>
            <w:shd w:val="clear" w:color="auto" w:fill="auto"/>
            <w:noWrap/>
            <w:vAlign w:val="center"/>
            <w:hideMark/>
          </w:tcPr>
          <w:p w14:paraId="1CEF7E7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CM/Tổ VP</w:t>
            </w:r>
          </w:p>
        </w:tc>
        <w:tc>
          <w:tcPr>
            <w:tcW w:w="1701" w:type="dxa"/>
            <w:shd w:val="clear" w:color="auto" w:fill="auto"/>
            <w:noWrap/>
            <w:vAlign w:val="bottom"/>
            <w:hideMark/>
          </w:tcPr>
          <w:p w14:paraId="2AD256C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257935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D174BA6" w14:textId="77777777" w:rsidTr="00C66285">
        <w:trPr>
          <w:trHeight w:val="660"/>
        </w:trPr>
        <w:tc>
          <w:tcPr>
            <w:tcW w:w="1701" w:type="dxa"/>
            <w:vMerge/>
            <w:vAlign w:val="center"/>
            <w:hideMark/>
          </w:tcPr>
          <w:p w14:paraId="7B917E2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7A2937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Ký duyệt kế hoạch hoạt động của tổ chuyên môn; Kế hoạch GD HS khuyết tật</w:t>
            </w:r>
          </w:p>
        </w:tc>
        <w:tc>
          <w:tcPr>
            <w:tcW w:w="1984" w:type="dxa"/>
            <w:shd w:val="clear" w:color="auto" w:fill="auto"/>
            <w:noWrap/>
            <w:vAlign w:val="center"/>
            <w:hideMark/>
          </w:tcPr>
          <w:p w14:paraId="52FFED4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PHT</w:t>
            </w:r>
          </w:p>
        </w:tc>
        <w:tc>
          <w:tcPr>
            <w:tcW w:w="1701" w:type="dxa"/>
            <w:shd w:val="clear" w:color="auto" w:fill="auto"/>
            <w:noWrap/>
            <w:vAlign w:val="bottom"/>
            <w:hideMark/>
          </w:tcPr>
          <w:p w14:paraId="3F3FC89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CFE267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FBDB2BB" w14:textId="77777777" w:rsidTr="00C66285">
        <w:trPr>
          <w:trHeight w:val="463"/>
        </w:trPr>
        <w:tc>
          <w:tcPr>
            <w:tcW w:w="1701" w:type="dxa"/>
            <w:vMerge/>
            <w:vAlign w:val="center"/>
            <w:hideMark/>
          </w:tcPr>
          <w:p w14:paraId="51BDE8A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D936E9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5) Xây dựng kế hoạch chi tiết dạy buổi 2</w:t>
            </w:r>
          </w:p>
        </w:tc>
        <w:tc>
          <w:tcPr>
            <w:tcW w:w="1984" w:type="dxa"/>
            <w:shd w:val="clear" w:color="auto" w:fill="auto"/>
            <w:noWrap/>
            <w:vAlign w:val="center"/>
            <w:hideMark/>
          </w:tcPr>
          <w:p w14:paraId="1C057BFB"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w:t>
            </w:r>
            <w:r w:rsidRPr="00726F05">
              <w:rPr>
                <w:rFonts w:cs="Times New Roman"/>
                <w:color w:val="000000"/>
                <w:szCs w:val="26"/>
                <w:lang w:eastAsia="vi-VN"/>
              </w:rPr>
              <w:t>PHT</w:t>
            </w:r>
          </w:p>
        </w:tc>
        <w:tc>
          <w:tcPr>
            <w:tcW w:w="1701" w:type="dxa"/>
            <w:shd w:val="clear" w:color="auto" w:fill="auto"/>
            <w:noWrap/>
            <w:vAlign w:val="bottom"/>
            <w:hideMark/>
          </w:tcPr>
          <w:p w14:paraId="197214C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894639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ACAF76F" w14:textId="77777777" w:rsidTr="00C66285">
        <w:trPr>
          <w:trHeight w:val="413"/>
        </w:trPr>
        <w:tc>
          <w:tcPr>
            <w:tcW w:w="1701" w:type="dxa"/>
            <w:vMerge/>
            <w:vAlign w:val="center"/>
            <w:hideMark/>
          </w:tcPr>
          <w:p w14:paraId="2B7E9B1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31044E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6) Thực hiện sinh hoạt CM theo kế hoạch</w:t>
            </w:r>
          </w:p>
        </w:tc>
        <w:tc>
          <w:tcPr>
            <w:tcW w:w="1984" w:type="dxa"/>
            <w:shd w:val="clear" w:color="auto" w:fill="auto"/>
            <w:noWrap/>
            <w:vAlign w:val="center"/>
            <w:hideMark/>
          </w:tcPr>
          <w:p w14:paraId="122F33D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7E3CF1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98C69F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C8CB54F" w14:textId="77777777" w:rsidTr="00C66285">
        <w:trPr>
          <w:trHeight w:val="473"/>
        </w:trPr>
        <w:tc>
          <w:tcPr>
            <w:tcW w:w="1701" w:type="dxa"/>
            <w:vMerge w:val="restart"/>
            <w:shd w:val="clear" w:color="auto" w:fill="auto"/>
            <w:vAlign w:val="center"/>
            <w:hideMark/>
          </w:tcPr>
          <w:p w14:paraId="0B1E365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14-19/9/2026</w:t>
            </w:r>
            <w:r w:rsidRPr="00726F05">
              <w:rPr>
                <w:rFonts w:cs="Times New Roman"/>
                <w:color w:val="000000"/>
                <w:szCs w:val="26"/>
                <w:lang w:eastAsia="vi-VN"/>
              </w:rPr>
              <w:br/>
            </w:r>
            <w:r w:rsidRPr="00726F05">
              <w:rPr>
                <w:rFonts w:cs="Times New Roman"/>
                <w:b/>
                <w:bCs/>
                <w:color w:val="000000"/>
                <w:szCs w:val="26"/>
                <w:lang w:eastAsia="vi-VN"/>
              </w:rPr>
              <w:t>(tuần 2 thực học)</w:t>
            </w:r>
          </w:p>
        </w:tc>
        <w:tc>
          <w:tcPr>
            <w:tcW w:w="6946" w:type="dxa"/>
            <w:shd w:val="clear" w:color="auto" w:fill="auto"/>
            <w:vAlign w:val="center"/>
            <w:hideMark/>
          </w:tcPr>
          <w:p w14:paraId="2116A2E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7C74842E"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1CFFDA1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1E5F58B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ADA1CB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E0AB01F" w14:textId="77777777" w:rsidTr="00C66285">
        <w:trPr>
          <w:trHeight w:val="850"/>
        </w:trPr>
        <w:tc>
          <w:tcPr>
            <w:tcW w:w="1701" w:type="dxa"/>
            <w:vMerge/>
            <w:vAlign w:val="center"/>
            <w:hideMark/>
          </w:tcPr>
          <w:p w14:paraId="2D1451D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F94A38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04519C7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49ECBDA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A35690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D5688AF" w14:textId="77777777" w:rsidTr="00C66285">
        <w:trPr>
          <w:trHeight w:val="360"/>
        </w:trPr>
        <w:tc>
          <w:tcPr>
            <w:tcW w:w="1701" w:type="dxa"/>
            <w:vMerge/>
            <w:vAlign w:val="center"/>
            <w:hideMark/>
          </w:tcPr>
          <w:p w14:paraId="4B135DC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10207F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05F96D8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4CEC584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20322B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D8B9257" w14:textId="77777777" w:rsidTr="00C66285">
        <w:trPr>
          <w:trHeight w:val="360"/>
        </w:trPr>
        <w:tc>
          <w:tcPr>
            <w:tcW w:w="1701" w:type="dxa"/>
            <w:vMerge/>
            <w:vAlign w:val="center"/>
            <w:hideMark/>
          </w:tcPr>
          <w:p w14:paraId="2BC69E1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DAC477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Tổ chức Hội nghị NG, CBQL, NLĐ</w:t>
            </w:r>
          </w:p>
        </w:tc>
        <w:tc>
          <w:tcPr>
            <w:tcW w:w="1984" w:type="dxa"/>
            <w:shd w:val="clear" w:color="auto" w:fill="auto"/>
            <w:noWrap/>
            <w:vAlign w:val="center"/>
            <w:hideMark/>
          </w:tcPr>
          <w:p w14:paraId="553DF83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CB-GV-NLĐ</w:t>
            </w:r>
          </w:p>
        </w:tc>
        <w:tc>
          <w:tcPr>
            <w:tcW w:w="1701" w:type="dxa"/>
            <w:shd w:val="clear" w:color="auto" w:fill="auto"/>
            <w:noWrap/>
            <w:vAlign w:val="bottom"/>
            <w:hideMark/>
          </w:tcPr>
          <w:p w14:paraId="4568567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ECA9A3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9778761" w14:textId="77777777" w:rsidTr="00C66285">
        <w:trPr>
          <w:trHeight w:val="360"/>
        </w:trPr>
        <w:tc>
          <w:tcPr>
            <w:tcW w:w="1701" w:type="dxa"/>
            <w:vMerge/>
            <w:vAlign w:val="center"/>
            <w:hideMark/>
          </w:tcPr>
          <w:p w14:paraId="7E79E35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512F18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 xml:space="preserve">5) Họp cha mẹ học sinh đầu năm học </w:t>
            </w:r>
          </w:p>
        </w:tc>
        <w:tc>
          <w:tcPr>
            <w:tcW w:w="1984" w:type="dxa"/>
            <w:shd w:val="clear" w:color="auto" w:fill="auto"/>
            <w:noWrap/>
            <w:vAlign w:val="center"/>
            <w:hideMark/>
          </w:tcPr>
          <w:p w14:paraId="62C94E3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BGH, GVCN</w:t>
            </w:r>
          </w:p>
        </w:tc>
        <w:tc>
          <w:tcPr>
            <w:tcW w:w="1701" w:type="dxa"/>
            <w:shd w:val="clear" w:color="auto" w:fill="auto"/>
            <w:noWrap/>
            <w:vAlign w:val="bottom"/>
            <w:hideMark/>
          </w:tcPr>
          <w:p w14:paraId="5FCA835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71CDDD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01AE0A9" w14:textId="77777777" w:rsidTr="00C66285">
        <w:trPr>
          <w:trHeight w:val="660"/>
        </w:trPr>
        <w:tc>
          <w:tcPr>
            <w:tcW w:w="1701" w:type="dxa"/>
            <w:vMerge/>
            <w:vAlign w:val="center"/>
            <w:hideMark/>
          </w:tcPr>
          <w:p w14:paraId="69915AE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858E80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6) Thực hiện sinh hoạt CM theo kế hoạch</w:t>
            </w:r>
          </w:p>
        </w:tc>
        <w:tc>
          <w:tcPr>
            <w:tcW w:w="1984" w:type="dxa"/>
            <w:shd w:val="clear" w:color="auto" w:fill="auto"/>
            <w:vAlign w:val="center"/>
            <w:hideMark/>
          </w:tcPr>
          <w:p w14:paraId="55CADA91"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622FCE1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5F01DA9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52AA57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1B72F03" w14:textId="77777777" w:rsidTr="00C66285">
        <w:trPr>
          <w:trHeight w:val="360"/>
        </w:trPr>
        <w:tc>
          <w:tcPr>
            <w:tcW w:w="1701" w:type="dxa"/>
            <w:vMerge/>
            <w:vAlign w:val="center"/>
            <w:hideMark/>
          </w:tcPr>
          <w:p w14:paraId="122974B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B7012C2" w14:textId="77777777" w:rsidR="00726F05" w:rsidRPr="00726F05" w:rsidRDefault="00726F05" w:rsidP="00726F05">
            <w:pPr>
              <w:rPr>
                <w:rFonts w:cs="Times New Roman"/>
                <w:color w:val="000000"/>
                <w:sz w:val="20"/>
                <w:szCs w:val="20"/>
                <w:lang w:val="vi-VN" w:eastAsia="vi-VN"/>
              </w:rPr>
            </w:pPr>
            <w:r w:rsidRPr="00726F05">
              <w:rPr>
                <w:rFonts w:cs="Times New Roman"/>
                <w:color w:val="000000"/>
                <w:sz w:val="20"/>
                <w:szCs w:val="20"/>
                <w:lang w:val="vi-VN" w:eastAsia="vi-VN"/>
              </w:rPr>
              <w:t> </w:t>
            </w:r>
          </w:p>
        </w:tc>
        <w:tc>
          <w:tcPr>
            <w:tcW w:w="1984" w:type="dxa"/>
            <w:shd w:val="clear" w:color="auto" w:fill="auto"/>
            <w:noWrap/>
            <w:vAlign w:val="center"/>
            <w:hideMark/>
          </w:tcPr>
          <w:p w14:paraId="758C7AB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94D6B7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A20A71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83F6133" w14:textId="77777777" w:rsidTr="00C66285">
        <w:trPr>
          <w:trHeight w:val="660"/>
        </w:trPr>
        <w:tc>
          <w:tcPr>
            <w:tcW w:w="1701" w:type="dxa"/>
            <w:vMerge w:val="restart"/>
            <w:shd w:val="clear" w:color="auto" w:fill="auto"/>
            <w:vAlign w:val="center"/>
            <w:hideMark/>
          </w:tcPr>
          <w:p w14:paraId="1B938A7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lastRenderedPageBreak/>
              <w:t xml:space="preserve">Tuần từ </w:t>
            </w:r>
            <w:r w:rsidRPr="00726F05">
              <w:rPr>
                <w:rFonts w:cs="Times New Roman"/>
                <w:color w:val="000000"/>
                <w:szCs w:val="26"/>
                <w:lang w:eastAsia="vi-VN"/>
              </w:rPr>
              <w:br/>
              <w:t>21-26/9/2026</w:t>
            </w:r>
            <w:r w:rsidRPr="00726F05">
              <w:rPr>
                <w:rFonts w:cs="Times New Roman"/>
                <w:color w:val="000000"/>
                <w:szCs w:val="26"/>
                <w:lang w:eastAsia="vi-VN"/>
              </w:rPr>
              <w:br/>
            </w:r>
            <w:r w:rsidRPr="00726F05">
              <w:rPr>
                <w:rFonts w:cs="Times New Roman"/>
                <w:b/>
                <w:bCs/>
                <w:color w:val="000000"/>
                <w:szCs w:val="26"/>
                <w:lang w:eastAsia="vi-VN"/>
              </w:rPr>
              <w:t>(tuần 3 thực học)</w:t>
            </w:r>
          </w:p>
        </w:tc>
        <w:tc>
          <w:tcPr>
            <w:tcW w:w="6946" w:type="dxa"/>
            <w:shd w:val="clear" w:color="auto" w:fill="auto"/>
            <w:vAlign w:val="center"/>
            <w:hideMark/>
          </w:tcPr>
          <w:p w14:paraId="0634B5C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2F2D6682"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7BC2684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6C288BC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A87D69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06598FA" w14:textId="77777777" w:rsidTr="00C66285">
        <w:trPr>
          <w:trHeight w:val="797"/>
        </w:trPr>
        <w:tc>
          <w:tcPr>
            <w:tcW w:w="1701" w:type="dxa"/>
            <w:vMerge/>
            <w:vAlign w:val="center"/>
            <w:hideMark/>
          </w:tcPr>
          <w:p w14:paraId="3280CA4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1DCDD3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61201FA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286B809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3F30234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4C6242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9F7E1B1" w14:textId="77777777" w:rsidTr="00C66285">
        <w:trPr>
          <w:trHeight w:val="360"/>
        </w:trPr>
        <w:tc>
          <w:tcPr>
            <w:tcW w:w="1701" w:type="dxa"/>
            <w:vMerge/>
            <w:vAlign w:val="center"/>
            <w:hideMark/>
          </w:tcPr>
          <w:p w14:paraId="44AA7A2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B1BE62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58595FC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77BC279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846AA1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2692F61" w14:textId="77777777" w:rsidTr="00C66285">
        <w:trPr>
          <w:trHeight w:val="360"/>
        </w:trPr>
        <w:tc>
          <w:tcPr>
            <w:tcW w:w="1701" w:type="dxa"/>
            <w:vMerge/>
            <w:vAlign w:val="center"/>
            <w:hideMark/>
          </w:tcPr>
          <w:p w14:paraId="5599F2A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DFEE91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noWrap/>
            <w:vAlign w:val="center"/>
            <w:hideMark/>
          </w:tcPr>
          <w:p w14:paraId="07407A2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F9A4A5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D2292D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8627DF9" w14:textId="77777777" w:rsidTr="00C66285">
        <w:trPr>
          <w:trHeight w:val="360"/>
        </w:trPr>
        <w:tc>
          <w:tcPr>
            <w:tcW w:w="1701" w:type="dxa"/>
            <w:vMerge/>
            <w:vAlign w:val="center"/>
            <w:hideMark/>
          </w:tcPr>
          <w:p w14:paraId="784B894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4DD8DD6" w14:textId="77777777" w:rsidR="00726F05" w:rsidRPr="00726F05" w:rsidRDefault="00726F05" w:rsidP="00726F05">
            <w:pPr>
              <w:rPr>
                <w:rFonts w:cs="Times New Roman"/>
                <w:color w:val="000000"/>
                <w:sz w:val="20"/>
                <w:szCs w:val="20"/>
                <w:lang w:val="vi-VN" w:eastAsia="vi-VN"/>
              </w:rPr>
            </w:pPr>
            <w:r w:rsidRPr="00726F05">
              <w:rPr>
                <w:rFonts w:cs="Times New Roman"/>
                <w:color w:val="000000"/>
                <w:sz w:val="20"/>
                <w:szCs w:val="20"/>
                <w:lang w:val="vi-VN" w:eastAsia="vi-VN"/>
              </w:rPr>
              <w:t> </w:t>
            </w:r>
          </w:p>
        </w:tc>
        <w:tc>
          <w:tcPr>
            <w:tcW w:w="1984" w:type="dxa"/>
            <w:shd w:val="clear" w:color="auto" w:fill="auto"/>
            <w:noWrap/>
            <w:vAlign w:val="center"/>
            <w:hideMark/>
          </w:tcPr>
          <w:p w14:paraId="4296EAB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2B81DA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C55F34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8FA5236" w14:textId="77777777" w:rsidTr="00C66285">
        <w:trPr>
          <w:trHeight w:val="660"/>
        </w:trPr>
        <w:tc>
          <w:tcPr>
            <w:tcW w:w="1701" w:type="dxa"/>
            <w:vMerge w:val="restart"/>
            <w:shd w:val="clear" w:color="auto" w:fill="auto"/>
            <w:vAlign w:val="center"/>
            <w:hideMark/>
          </w:tcPr>
          <w:p w14:paraId="2587A67B" w14:textId="4A4F9991"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28/9-03/</w:t>
            </w:r>
            <w:r w:rsidR="00C66285">
              <w:rPr>
                <w:rFonts w:cs="Times New Roman"/>
                <w:color w:val="000000"/>
                <w:szCs w:val="26"/>
                <w:lang w:eastAsia="vi-VN"/>
              </w:rPr>
              <w:t>10</w:t>
            </w:r>
            <w:r w:rsidRPr="00726F05">
              <w:rPr>
                <w:rFonts w:cs="Times New Roman"/>
                <w:color w:val="000000"/>
                <w:szCs w:val="26"/>
                <w:lang w:eastAsia="vi-VN"/>
              </w:rPr>
              <w:t>/2026</w:t>
            </w:r>
            <w:r w:rsidRPr="00726F05">
              <w:rPr>
                <w:rFonts w:cs="Times New Roman"/>
                <w:color w:val="000000"/>
                <w:szCs w:val="26"/>
                <w:lang w:eastAsia="vi-VN"/>
              </w:rPr>
              <w:br/>
            </w:r>
            <w:r w:rsidRPr="00726F05">
              <w:rPr>
                <w:rFonts w:cs="Times New Roman"/>
                <w:b/>
                <w:bCs/>
                <w:color w:val="000000"/>
                <w:szCs w:val="26"/>
                <w:lang w:eastAsia="vi-VN"/>
              </w:rPr>
              <w:t>(tuần 4 thực học)</w:t>
            </w:r>
          </w:p>
        </w:tc>
        <w:tc>
          <w:tcPr>
            <w:tcW w:w="6946" w:type="dxa"/>
            <w:shd w:val="clear" w:color="auto" w:fill="auto"/>
            <w:vAlign w:val="center"/>
            <w:hideMark/>
          </w:tcPr>
          <w:p w14:paraId="600A7B2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0D24338F"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40DAAFF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209E823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BF60A6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2439430" w14:textId="77777777" w:rsidTr="00C66285">
        <w:trPr>
          <w:trHeight w:val="763"/>
        </w:trPr>
        <w:tc>
          <w:tcPr>
            <w:tcW w:w="1701" w:type="dxa"/>
            <w:vMerge/>
            <w:vAlign w:val="center"/>
            <w:hideMark/>
          </w:tcPr>
          <w:p w14:paraId="2630A30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2EB335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041D4463"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71D52AC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19D729E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E7038E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FEF1474" w14:textId="77777777" w:rsidTr="00C66285">
        <w:trPr>
          <w:trHeight w:val="660"/>
        </w:trPr>
        <w:tc>
          <w:tcPr>
            <w:tcW w:w="1701" w:type="dxa"/>
            <w:vMerge/>
            <w:vAlign w:val="center"/>
            <w:hideMark/>
          </w:tcPr>
          <w:p w14:paraId="5598DDF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4880F1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52B8C930"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160B27B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44FFFCF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B99376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9C57BFD" w14:textId="77777777" w:rsidTr="00C66285">
        <w:trPr>
          <w:trHeight w:val="660"/>
        </w:trPr>
        <w:tc>
          <w:tcPr>
            <w:tcW w:w="1701" w:type="dxa"/>
            <w:vMerge/>
            <w:vAlign w:val="center"/>
            <w:hideMark/>
          </w:tcPr>
          <w:p w14:paraId="01F07C2A"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1D7F875" w14:textId="0E2321E0" w:rsidR="00726F05" w:rsidRPr="00726F05" w:rsidRDefault="00726F05" w:rsidP="00C66285">
            <w:pPr>
              <w:rPr>
                <w:rFonts w:cs="Times New Roman"/>
                <w:color w:val="000000"/>
                <w:szCs w:val="26"/>
                <w:lang w:val="vi-VN" w:eastAsia="vi-VN"/>
              </w:rPr>
            </w:pPr>
            <w:r w:rsidRPr="00726F05">
              <w:rPr>
                <w:rFonts w:cs="Times New Roman"/>
                <w:color w:val="000000"/>
                <w:szCs w:val="26"/>
                <w:lang w:val="vi-VN" w:eastAsia="vi-VN"/>
              </w:rPr>
              <w:t xml:space="preserve">4) </w:t>
            </w:r>
            <w:r w:rsidR="00C66285">
              <w:rPr>
                <w:rFonts w:cs="Times New Roman"/>
                <w:color w:val="000000"/>
                <w:szCs w:val="26"/>
                <w:lang w:eastAsia="vi-VN"/>
              </w:rPr>
              <w:t>Kiểm tra</w:t>
            </w:r>
            <w:r w:rsidRPr="00726F05">
              <w:rPr>
                <w:rFonts w:cs="Times New Roman"/>
                <w:color w:val="000000"/>
                <w:szCs w:val="26"/>
                <w:lang w:val="vi-VN" w:eastAsia="vi-VN"/>
              </w:rPr>
              <w:t xml:space="preserve"> HSG 12 lần 1</w:t>
            </w:r>
          </w:p>
        </w:tc>
        <w:tc>
          <w:tcPr>
            <w:tcW w:w="1984" w:type="dxa"/>
            <w:shd w:val="clear" w:color="auto" w:fill="auto"/>
            <w:vAlign w:val="center"/>
            <w:hideMark/>
          </w:tcPr>
          <w:p w14:paraId="55633F8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5B88F02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F722A1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915B0CA" w14:textId="77777777" w:rsidTr="00C66285">
        <w:trPr>
          <w:trHeight w:val="360"/>
        </w:trPr>
        <w:tc>
          <w:tcPr>
            <w:tcW w:w="1701" w:type="dxa"/>
            <w:vMerge/>
            <w:vAlign w:val="center"/>
            <w:hideMark/>
          </w:tcPr>
          <w:p w14:paraId="3832654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06398B4" w14:textId="77777777" w:rsidR="00726F05" w:rsidRPr="00726F05" w:rsidRDefault="00726F05" w:rsidP="00726F05">
            <w:pPr>
              <w:rPr>
                <w:rFonts w:cs="Times New Roman"/>
                <w:color w:val="000000"/>
                <w:sz w:val="20"/>
                <w:szCs w:val="20"/>
                <w:lang w:val="vi-VN" w:eastAsia="vi-VN"/>
              </w:rPr>
            </w:pPr>
            <w:r w:rsidRPr="00726F05">
              <w:rPr>
                <w:rFonts w:cs="Times New Roman"/>
                <w:color w:val="000000"/>
                <w:sz w:val="20"/>
                <w:szCs w:val="20"/>
                <w:lang w:val="vi-VN" w:eastAsia="vi-VN"/>
              </w:rPr>
              <w:t> </w:t>
            </w:r>
          </w:p>
        </w:tc>
        <w:tc>
          <w:tcPr>
            <w:tcW w:w="1984" w:type="dxa"/>
            <w:shd w:val="clear" w:color="auto" w:fill="auto"/>
            <w:noWrap/>
            <w:vAlign w:val="center"/>
            <w:hideMark/>
          </w:tcPr>
          <w:p w14:paraId="07E5F14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B6714D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C97DD6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9CBD0F4" w14:textId="77777777" w:rsidTr="00C66285">
        <w:trPr>
          <w:trHeight w:val="360"/>
        </w:trPr>
        <w:tc>
          <w:tcPr>
            <w:tcW w:w="1701" w:type="dxa"/>
            <w:vMerge/>
            <w:vAlign w:val="center"/>
            <w:hideMark/>
          </w:tcPr>
          <w:p w14:paraId="602C1AF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7141B14" w14:textId="77777777" w:rsidR="00726F05" w:rsidRPr="00726F05" w:rsidRDefault="00726F05" w:rsidP="00726F05">
            <w:pPr>
              <w:rPr>
                <w:rFonts w:cs="Times New Roman"/>
                <w:color w:val="000000"/>
                <w:sz w:val="20"/>
                <w:szCs w:val="20"/>
                <w:lang w:val="vi-VN" w:eastAsia="vi-VN"/>
              </w:rPr>
            </w:pPr>
            <w:r w:rsidRPr="00726F05">
              <w:rPr>
                <w:rFonts w:cs="Times New Roman"/>
                <w:color w:val="000000"/>
                <w:sz w:val="20"/>
                <w:szCs w:val="20"/>
                <w:lang w:val="vi-VN" w:eastAsia="vi-VN"/>
              </w:rPr>
              <w:t> </w:t>
            </w:r>
          </w:p>
        </w:tc>
        <w:tc>
          <w:tcPr>
            <w:tcW w:w="1984" w:type="dxa"/>
            <w:shd w:val="clear" w:color="auto" w:fill="auto"/>
            <w:noWrap/>
            <w:vAlign w:val="center"/>
            <w:hideMark/>
          </w:tcPr>
          <w:p w14:paraId="795F867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0B63F8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AB0C03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E2CEBEF" w14:textId="77777777" w:rsidTr="00C66285">
        <w:trPr>
          <w:trHeight w:val="660"/>
        </w:trPr>
        <w:tc>
          <w:tcPr>
            <w:tcW w:w="1701" w:type="dxa"/>
            <w:vMerge w:val="restart"/>
            <w:shd w:val="clear" w:color="auto" w:fill="auto"/>
            <w:vAlign w:val="center"/>
            <w:hideMark/>
          </w:tcPr>
          <w:p w14:paraId="1B1C16F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05-10/10/2026</w:t>
            </w:r>
            <w:r w:rsidRPr="00726F05">
              <w:rPr>
                <w:rFonts w:cs="Times New Roman"/>
                <w:color w:val="000000"/>
                <w:szCs w:val="26"/>
                <w:lang w:eastAsia="vi-VN"/>
              </w:rPr>
              <w:br/>
            </w:r>
            <w:r w:rsidRPr="00726F05">
              <w:rPr>
                <w:rFonts w:cs="Times New Roman"/>
                <w:b/>
                <w:bCs/>
                <w:color w:val="000000"/>
                <w:szCs w:val="26"/>
                <w:lang w:eastAsia="vi-VN"/>
              </w:rPr>
              <w:t>(tuần 5 thực học)</w:t>
            </w:r>
          </w:p>
        </w:tc>
        <w:tc>
          <w:tcPr>
            <w:tcW w:w="6946" w:type="dxa"/>
            <w:shd w:val="clear" w:color="auto" w:fill="auto"/>
            <w:vAlign w:val="center"/>
            <w:hideMark/>
          </w:tcPr>
          <w:p w14:paraId="1FA9614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400614C5"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4457AEF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72DF4A8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B3B54B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0C550B8" w14:textId="77777777" w:rsidTr="00C66285">
        <w:trPr>
          <w:trHeight w:val="784"/>
        </w:trPr>
        <w:tc>
          <w:tcPr>
            <w:tcW w:w="1701" w:type="dxa"/>
            <w:vMerge/>
            <w:vAlign w:val="center"/>
            <w:hideMark/>
          </w:tcPr>
          <w:p w14:paraId="0C63FD6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2FC25A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4E3CCF48"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0DE8DAB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391C7FD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5614CA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C99A6F4" w14:textId="77777777" w:rsidTr="00C66285">
        <w:trPr>
          <w:trHeight w:val="660"/>
        </w:trPr>
        <w:tc>
          <w:tcPr>
            <w:tcW w:w="1701" w:type="dxa"/>
            <w:vMerge/>
            <w:vAlign w:val="center"/>
            <w:hideMark/>
          </w:tcPr>
          <w:p w14:paraId="3CB67E5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019546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26C7BED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57F2477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4AD04B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3370DC6" w14:textId="77777777" w:rsidTr="00C66285">
        <w:trPr>
          <w:trHeight w:val="360"/>
        </w:trPr>
        <w:tc>
          <w:tcPr>
            <w:tcW w:w="1701" w:type="dxa"/>
            <w:vMerge/>
            <w:vAlign w:val="center"/>
            <w:hideMark/>
          </w:tcPr>
          <w:p w14:paraId="2DA6E8B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73B452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4) Phát động thi đua chào mừng 20.10</w:t>
            </w:r>
          </w:p>
        </w:tc>
        <w:tc>
          <w:tcPr>
            <w:tcW w:w="1984" w:type="dxa"/>
            <w:shd w:val="clear" w:color="auto" w:fill="auto"/>
            <w:noWrap/>
            <w:vAlign w:val="center"/>
            <w:hideMark/>
          </w:tcPr>
          <w:p w14:paraId="37D875E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6301AA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E7A41B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1FDA5B4" w14:textId="77777777" w:rsidTr="00C66285">
        <w:trPr>
          <w:trHeight w:val="360"/>
        </w:trPr>
        <w:tc>
          <w:tcPr>
            <w:tcW w:w="1701" w:type="dxa"/>
            <w:vMerge/>
            <w:vAlign w:val="center"/>
            <w:hideMark/>
          </w:tcPr>
          <w:p w14:paraId="6218431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7D395BC" w14:textId="77777777" w:rsidR="00726F05" w:rsidRPr="00726F05" w:rsidRDefault="00726F05" w:rsidP="00726F05">
            <w:pPr>
              <w:rPr>
                <w:rFonts w:cs="Times New Roman"/>
                <w:color w:val="000000"/>
                <w:sz w:val="20"/>
                <w:szCs w:val="20"/>
                <w:lang w:val="vi-VN" w:eastAsia="vi-VN"/>
              </w:rPr>
            </w:pPr>
            <w:r w:rsidRPr="00726F05">
              <w:rPr>
                <w:rFonts w:cs="Times New Roman"/>
                <w:color w:val="000000"/>
                <w:sz w:val="20"/>
                <w:szCs w:val="20"/>
                <w:lang w:val="vi-VN" w:eastAsia="vi-VN"/>
              </w:rPr>
              <w:t> </w:t>
            </w:r>
          </w:p>
        </w:tc>
        <w:tc>
          <w:tcPr>
            <w:tcW w:w="1984" w:type="dxa"/>
            <w:shd w:val="clear" w:color="auto" w:fill="auto"/>
            <w:noWrap/>
            <w:vAlign w:val="center"/>
            <w:hideMark/>
          </w:tcPr>
          <w:p w14:paraId="6B24443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959893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AF19C1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9047B12" w14:textId="77777777" w:rsidTr="00C66285">
        <w:trPr>
          <w:trHeight w:val="52"/>
        </w:trPr>
        <w:tc>
          <w:tcPr>
            <w:tcW w:w="1701" w:type="dxa"/>
            <w:vMerge/>
            <w:vAlign w:val="center"/>
            <w:hideMark/>
          </w:tcPr>
          <w:p w14:paraId="4ACA963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8F1EC83" w14:textId="77777777" w:rsidR="00726F05" w:rsidRPr="00726F05" w:rsidRDefault="00726F05" w:rsidP="00726F05">
            <w:pPr>
              <w:rPr>
                <w:rFonts w:cs="Times New Roman"/>
                <w:color w:val="000000"/>
                <w:sz w:val="20"/>
                <w:szCs w:val="20"/>
                <w:lang w:val="vi-VN" w:eastAsia="vi-VN"/>
              </w:rPr>
            </w:pPr>
            <w:r w:rsidRPr="00726F05">
              <w:rPr>
                <w:rFonts w:cs="Times New Roman"/>
                <w:color w:val="000000"/>
                <w:sz w:val="20"/>
                <w:szCs w:val="20"/>
                <w:lang w:val="vi-VN" w:eastAsia="vi-VN"/>
              </w:rPr>
              <w:t> </w:t>
            </w:r>
          </w:p>
        </w:tc>
        <w:tc>
          <w:tcPr>
            <w:tcW w:w="1984" w:type="dxa"/>
            <w:shd w:val="clear" w:color="auto" w:fill="auto"/>
            <w:noWrap/>
            <w:vAlign w:val="center"/>
            <w:hideMark/>
          </w:tcPr>
          <w:p w14:paraId="540B355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D09CC4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BEDB34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65B374E" w14:textId="77777777" w:rsidTr="00C66285">
        <w:trPr>
          <w:trHeight w:val="476"/>
        </w:trPr>
        <w:tc>
          <w:tcPr>
            <w:tcW w:w="1701" w:type="dxa"/>
            <w:vMerge w:val="restart"/>
            <w:shd w:val="clear" w:color="auto" w:fill="auto"/>
            <w:vAlign w:val="center"/>
            <w:hideMark/>
          </w:tcPr>
          <w:p w14:paraId="7BF2432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lastRenderedPageBreak/>
              <w:t xml:space="preserve">Tuần từ </w:t>
            </w:r>
            <w:r w:rsidRPr="00726F05">
              <w:rPr>
                <w:rFonts w:cs="Times New Roman"/>
                <w:color w:val="000000"/>
                <w:szCs w:val="26"/>
                <w:lang w:eastAsia="vi-VN"/>
              </w:rPr>
              <w:br/>
              <w:t>12-17/10/2026</w:t>
            </w:r>
            <w:r w:rsidRPr="00726F05">
              <w:rPr>
                <w:rFonts w:cs="Times New Roman"/>
                <w:color w:val="000000"/>
                <w:szCs w:val="26"/>
                <w:lang w:eastAsia="vi-VN"/>
              </w:rPr>
              <w:br/>
            </w:r>
            <w:r w:rsidRPr="00726F05">
              <w:rPr>
                <w:rFonts w:cs="Times New Roman"/>
                <w:b/>
                <w:bCs/>
                <w:color w:val="000000"/>
                <w:szCs w:val="26"/>
                <w:lang w:eastAsia="vi-VN"/>
              </w:rPr>
              <w:t>(tuần 6 thực học)</w:t>
            </w:r>
          </w:p>
        </w:tc>
        <w:tc>
          <w:tcPr>
            <w:tcW w:w="6946" w:type="dxa"/>
            <w:shd w:val="clear" w:color="auto" w:fill="auto"/>
            <w:vAlign w:val="center"/>
            <w:hideMark/>
          </w:tcPr>
          <w:p w14:paraId="1807BC7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7BD5CDCF"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5445815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097F223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D4FB83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1636A03" w14:textId="77777777" w:rsidTr="00C66285">
        <w:trPr>
          <w:trHeight w:val="990"/>
        </w:trPr>
        <w:tc>
          <w:tcPr>
            <w:tcW w:w="1701" w:type="dxa"/>
            <w:vMerge/>
            <w:vAlign w:val="center"/>
            <w:hideMark/>
          </w:tcPr>
          <w:p w14:paraId="146561A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0605E5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5C0F460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50FE7D5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E1C5E8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7C18978" w14:textId="77777777" w:rsidTr="00C66285">
        <w:trPr>
          <w:trHeight w:val="360"/>
        </w:trPr>
        <w:tc>
          <w:tcPr>
            <w:tcW w:w="1701" w:type="dxa"/>
            <w:vMerge/>
            <w:vAlign w:val="center"/>
            <w:hideMark/>
          </w:tcPr>
          <w:p w14:paraId="4DE6D06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AD6CF8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0DE5018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25797A4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055D46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D0EE018" w14:textId="77777777" w:rsidTr="00C66285">
        <w:trPr>
          <w:trHeight w:val="360"/>
        </w:trPr>
        <w:tc>
          <w:tcPr>
            <w:tcW w:w="1701" w:type="dxa"/>
            <w:vMerge/>
            <w:vAlign w:val="center"/>
            <w:hideMark/>
          </w:tcPr>
          <w:p w14:paraId="16C3A09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9F41B6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noWrap/>
            <w:vAlign w:val="center"/>
            <w:hideMark/>
          </w:tcPr>
          <w:p w14:paraId="54CBAC0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494A86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60D089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8A325FA" w14:textId="77777777" w:rsidTr="00C66285">
        <w:trPr>
          <w:trHeight w:val="360"/>
        </w:trPr>
        <w:tc>
          <w:tcPr>
            <w:tcW w:w="1701" w:type="dxa"/>
            <w:vMerge/>
            <w:vAlign w:val="center"/>
            <w:hideMark/>
          </w:tcPr>
          <w:p w14:paraId="6EB7D9C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E297D48"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8B8079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7086DA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9623BF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DB86A54" w14:textId="77777777" w:rsidTr="00C66285">
        <w:trPr>
          <w:trHeight w:val="360"/>
        </w:trPr>
        <w:tc>
          <w:tcPr>
            <w:tcW w:w="1701" w:type="dxa"/>
            <w:vMerge/>
            <w:vAlign w:val="center"/>
            <w:hideMark/>
          </w:tcPr>
          <w:p w14:paraId="25F4F15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0DA6FE4"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70351E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569B6C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394C78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DB06D8B" w14:textId="77777777" w:rsidTr="00C66285">
        <w:trPr>
          <w:trHeight w:val="660"/>
        </w:trPr>
        <w:tc>
          <w:tcPr>
            <w:tcW w:w="1701" w:type="dxa"/>
            <w:vMerge w:val="restart"/>
            <w:shd w:val="clear" w:color="auto" w:fill="auto"/>
            <w:vAlign w:val="center"/>
            <w:hideMark/>
          </w:tcPr>
          <w:p w14:paraId="16D3E6F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19-24/10/2026</w:t>
            </w:r>
            <w:r w:rsidRPr="00726F05">
              <w:rPr>
                <w:rFonts w:cs="Times New Roman"/>
                <w:color w:val="000000"/>
                <w:szCs w:val="26"/>
                <w:lang w:eastAsia="vi-VN"/>
              </w:rPr>
              <w:br/>
            </w:r>
            <w:r w:rsidRPr="00726F05">
              <w:rPr>
                <w:rFonts w:cs="Times New Roman"/>
                <w:b/>
                <w:bCs/>
                <w:color w:val="000000"/>
                <w:szCs w:val="26"/>
                <w:lang w:eastAsia="vi-VN"/>
              </w:rPr>
              <w:t>(tuần 7 thực học)</w:t>
            </w:r>
          </w:p>
        </w:tc>
        <w:tc>
          <w:tcPr>
            <w:tcW w:w="6946" w:type="dxa"/>
            <w:shd w:val="clear" w:color="auto" w:fill="auto"/>
            <w:vAlign w:val="center"/>
            <w:hideMark/>
          </w:tcPr>
          <w:p w14:paraId="5A50726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5B4125F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6D59708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B3FE7E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554221D" w14:textId="77777777" w:rsidTr="00C66285">
        <w:trPr>
          <w:trHeight w:val="741"/>
        </w:trPr>
        <w:tc>
          <w:tcPr>
            <w:tcW w:w="1701" w:type="dxa"/>
            <w:vMerge/>
            <w:vAlign w:val="center"/>
            <w:hideMark/>
          </w:tcPr>
          <w:p w14:paraId="74676B8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E94E19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709F966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3559D5D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26E879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B1600BA" w14:textId="77777777" w:rsidTr="00C66285">
        <w:trPr>
          <w:trHeight w:val="360"/>
        </w:trPr>
        <w:tc>
          <w:tcPr>
            <w:tcW w:w="1701" w:type="dxa"/>
            <w:vMerge/>
            <w:vAlign w:val="center"/>
            <w:hideMark/>
          </w:tcPr>
          <w:p w14:paraId="37AD9B3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A28370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13D36A7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30A86B8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8316C5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989DAFF" w14:textId="77777777" w:rsidTr="00C66285">
        <w:trPr>
          <w:trHeight w:val="660"/>
        </w:trPr>
        <w:tc>
          <w:tcPr>
            <w:tcW w:w="1701" w:type="dxa"/>
            <w:vMerge/>
            <w:vAlign w:val="center"/>
            <w:hideMark/>
          </w:tcPr>
          <w:p w14:paraId="06269F1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2B2D03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70EA75B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6DB1EB7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DA3A1F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A9C093F" w14:textId="77777777" w:rsidTr="00C66285">
        <w:trPr>
          <w:trHeight w:val="360"/>
        </w:trPr>
        <w:tc>
          <w:tcPr>
            <w:tcW w:w="1701" w:type="dxa"/>
            <w:vMerge/>
            <w:vAlign w:val="center"/>
            <w:hideMark/>
          </w:tcPr>
          <w:p w14:paraId="68A3470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AE96C1A"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7E50BF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909F45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DEFFBC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E7A7D55" w14:textId="77777777" w:rsidTr="00C66285">
        <w:trPr>
          <w:trHeight w:val="360"/>
        </w:trPr>
        <w:tc>
          <w:tcPr>
            <w:tcW w:w="1701" w:type="dxa"/>
            <w:vMerge/>
            <w:vAlign w:val="center"/>
            <w:hideMark/>
          </w:tcPr>
          <w:p w14:paraId="1F1B6F9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A947BB8"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2D5B44D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16BF34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55F924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C4EA2FD" w14:textId="77777777" w:rsidTr="00C66285">
        <w:trPr>
          <w:trHeight w:val="660"/>
        </w:trPr>
        <w:tc>
          <w:tcPr>
            <w:tcW w:w="1701" w:type="dxa"/>
            <w:vMerge w:val="restart"/>
            <w:shd w:val="clear" w:color="auto" w:fill="auto"/>
            <w:vAlign w:val="center"/>
            <w:hideMark/>
          </w:tcPr>
          <w:p w14:paraId="3C272F2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26/10-31/10/2026</w:t>
            </w:r>
            <w:r w:rsidRPr="00726F05">
              <w:rPr>
                <w:rFonts w:cs="Times New Roman"/>
                <w:color w:val="000000"/>
                <w:szCs w:val="26"/>
                <w:lang w:eastAsia="vi-VN"/>
              </w:rPr>
              <w:br/>
            </w:r>
            <w:r w:rsidRPr="00726F05">
              <w:rPr>
                <w:rFonts w:cs="Times New Roman"/>
                <w:b/>
                <w:bCs/>
                <w:color w:val="000000"/>
                <w:szCs w:val="26"/>
                <w:lang w:eastAsia="vi-VN"/>
              </w:rPr>
              <w:t>(tuần 8 thực học)</w:t>
            </w:r>
          </w:p>
        </w:tc>
        <w:tc>
          <w:tcPr>
            <w:tcW w:w="6946" w:type="dxa"/>
            <w:shd w:val="clear" w:color="auto" w:fill="auto"/>
            <w:vAlign w:val="center"/>
            <w:hideMark/>
          </w:tcPr>
          <w:p w14:paraId="464895A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69A20121"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07124A8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63C2A47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D2D422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6B39221" w14:textId="77777777" w:rsidTr="00C66285">
        <w:trPr>
          <w:trHeight w:val="990"/>
        </w:trPr>
        <w:tc>
          <w:tcPr>
            <w:tcW w:w="1701" w:type="dxa"/>
            <w:vMerge/>
            <w:vAlign w:val="center"/>
            <w:hideMark/>
          </w:tcPr>
          <w:p w14:paraId="3FCF83D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7010D2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1E630A7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5894EA3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3E942C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09AD19A" w14:textId="77777777" w:rsidTr="00C66285">
        <w:trPr>
          <w:trHeight w:val="660"/>
        </w:trPr>
        <w:tc>
          <w:tcPr>
            <w:tcW w:w="1701" w:type="dxa"/>
            <w:vMerge/>
            <w:vAlign w:val="center"/>
            <w:hideMark/>
          </w:tcPr>
          <w:p w14:paraId="31F9BA8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476A6C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66E86420"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7C55FEE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0A21F27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35F786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551C769" w14:textId="77777777" w:rsidTr="00C66285">
        <w:trPr>
          <w:trHeight w:val="360"/>
        </w:trPr>
        <w:tc>
          <w:tcPr>
            <w:tcW w:w="1701" w:type="dxa"/>
            <w:vMerge/>
            <w:vAlign w:val="center"/>
            <w:hideMark/>
          </w:tcPr>
          <w:p w14:paraId="1E67ADA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A7EB08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4) Phát động thi đua chào mừng 20.11</w:t>
            </w:r>
          </w:p>
        </w:tc>
        <w:tc>
          <w:tcPr>
            <w:tcW w:w="1984" w:type="dxa"/>
            <w:shd w:val="clear" w:color="auto" w:fill="auto"/>
            <w:noWrap/>
            <w:vAlign w:val="center"/>
            <w:hideMark/>
          </w:tcPr>
          <w:p w14:paraId="3947B78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F57EF7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B8A57A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5A71EB3" w14:textId="77777777" w:rsidTr="00C66285">
        <w:trPr>
          <w:trHeight w:val="360"/>
        </w:trPr>
        <w:tc>
          <w:tcPr>
            <w:tcW w:w="1701" w:type="dxa"/>
            <w:vMerge/>
            <w:vAlign w:val="center"/>
            <w:hideMark/>
          </w:tcPr>
          <w:p w14:paraId="6D5BD8E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79C832F"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A6192B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C456A7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E11383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7C82FE8" w14:textId="77777777" w:rsidTr="00C66285">
        <w:trPr>
          <w:trHeight w:val="360"/>
        </w:trPr>
        <w:tc>
          <w:tcPr>
            <w:tcW w:w="1701" w:type="dxa"/>
            <w:vMerge/>
            <w:vAlign w:val="center"/>
            <w:hideMark/>
          </w:tcPr>
          <w:p w14:paraId="5751AF1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3B7CF9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DA2B3F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5DEA68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9A771D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2E42C20" w14:textId="77777777" w:rsidTr="00C66285">
        <w:trPr>
          <w:trHeight w:val="660"/>
        </w:trPr>
        <w:tc>
          <w:tcPr>
            <w:tcW w:w="1701" w:type="dxa"/>
            <w:vMerge w:val="restart"/>
            <w:shd w:val="clear" w:color="auto" w:fill="auto"/>
            <w:vAlign w:val="center"/>
            <w:hideMark/>
          </w:tcPr>
          <w:p w14:paraId="65E2C47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02-7/11/2026</w:t>
            </w:r>
            <w:r w:rsidRPr="00726F05">
              <w:rPr>
                <w:rFonts w:cs="Times New Roman"/>
                <w:color w:val="000000"/>
                <w:szCs w:val="26"/>
                <w:lang w:eastAsia="vi-VN"/>
              </w:rPr>
              <w:br/>
            </w:r>
            <w:r w:rsidRPr="00726F05">
              <w:rPr>
                <w:rFonts w:cs="Times New Roman"/>
                <w:b/>
                <w:bCs/>
                <w:color w:val="000000"/>
                <w:szCs w:val="26"/>
                <w:lang w:eastAsia="vi-VN"/>
              </w:rPr>
              <w:t>(tuần 9 thực học)</w:t>
            </w:r>
          </w:p>
        </w:tc>
        <w:tc>
          <w:tcPr>
            <w:tcW w:w="6946" w:type="dxa"/>
            <w:shd w:val="clear" w:color="auto" w:fill="auto"/>
            <w:vAlign w:val="center"/>
            <w:hideMark/>
          </w:tcPr>
          <w:p w14:paraId="4797629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15AD3902"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3170BD8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4D236F3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36E209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20190EB" w14:textId="77777777" w:rsidTr="00C66285">
        <w:trPr>
          <w:trHeight w:val="990"/>
        </w:trPr>
        <w:tc>
          <w:tcPr>
            <w:tcW w:w="1701" w:type="dxa"/>
            <w:vMerge/>
            <w:vAlign w:val="center"/>
            <w:hideMark/>
          </w:tcPr>
          <w:p w14:paraId="567D8C1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974E8C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05124B7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29E6112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7A2C3DA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E4757D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F372250" w14:textId="77777777" w:rsidTr="00C66285">
        <w:trPr>
          <w:trHeight w:val="360"/>
        </w:trPr>
        <w:tc>
          <w:tcPr>
            <w:tcW w:w="1701" w:type="dxa"/>
            <w:vMerge/>
            <w:vAlign w:val="center"/>
            <w:hideMark/>
          </w:tcPr>
          <w:p w14:paraId="712181F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D834DC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214B809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68901A2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B4773E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8EBB3D4" w14:textId="77777777" w:rsidTr="00C66285">
        <w:trPr>
          <w:trHeight w:val="660"/>
        </w:trPr>
        <w:tc>
          <w:tcPr>
            <w:tcW w:w="1701" w:type="dxa"/>
            <w:vMerge/>
            <w:vAlign w:val="center"/>
            <w:hideMark/>
          </w:tcPr>
          <w:p w14:paraId="012C416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9D5433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Kiểm tra chất lượng giữa Học kỳ I các môn theo kế hoạch</w:t>
            </w:r>
          </w:p>
        </w:tc>
        <w:tc>
          <w:tcPr>
            <w:tcW w:w="1984" w:type="dxa"/>
            <w:shd w:val="clear" w:color="auto" w:fill="auto"/>
            <w:vAlign w:val="center"/>
            <w:hideMark/>
          </w:tcPr>
          <w:p w14:paraId="25805D1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487F0A1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CB3CDD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46CDED7" w14:textId="77777777" w:rsidTr="00C66285">
        <w:trPr>
          <w:trHeight w:val="660"/>
        </w:trPr>
        <w:tc>
          <w:tcPr>
            <w:tcW w:w="1701" w:type="dxa"/>
            <w:vMerge/>
            <w:vAlign w:val="center"/>
            <w:hideMark/>
          </w:tcPr>
          <w:p w14:paraId="755E8AE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702C2C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5) Thi thử HSG 12 lần 2</w:t>
            </w:r>
          </w:p>
        </w:tc>
        <w:tc>
          <w:tcPr>
            <w:tcW w:w="1984" w:type="dxa"/>
            <w:shd w:val="clear" w:color="auto" w:fill="auto"/>
            <w:vAlign w:val="center"/>
            <w:hideMark/>
          </w:tcPr>
          <w:p w14:paraId="4FF78C5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66CF879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292CA6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6839BBC" w14:textId="77777777" w:rsidTr="00C66285">
        <w:trPr>
          <w:trHeight w:val="360"/>
        </w:trPr>
        <w:tc>
          <w:tcPr>
            <w:tcW w:w="1701" w:type="dxa"/>
            <w:vMerge/>
            <w:vAlign w:val="center"/>
            <w:hideMark/>
          </w:tcPr>
          <w:p w14:paraId="2FADA1C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323B6D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6) Thực hiện sinh hoạt CM theo kế hoạch</w:t>
            </w:r>
          </w:p>
        </w:tc>
        <w:tc>
          <w:tcPr>
            <w:tcW w:w="1984" w:type="dxa"/>
            <w:shd w:val="clear" w:color="auto" w:fill="auto"/>
            <w:vAlign w:val="center"/>
            <w:hideMark/>
          </w:tcPr>
          <w:p w14:paraId="7C2B343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080274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F70D40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F9EBF3A" w14:textId="77777777" w:rsidTr="00C66285">
        <w:trPr>
          <w:trHeight w:val="360"/>
        </w:trPr>
        <w:tc>
          <w:tcPr>
            <w:tcW w:w="1701" w:type="dxa"/>
            <w:vMerge/>
            <w:vAlign w:val="center"/>
            <w:hideMark/>
          </w:tcPr>
          <w:p w14:paraId="11FA715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FD9C0C2"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FC4C33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A83098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011380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EC34196" w14:textId="77777777" w:rsidTr="00C66285">
        <w:trPr>
          <w:trHeight w:val="660"/>
        </w:trPr>
        <w:tc>
          <w:tcPr>
            <w:tcW w:w="1701" w:type="dxa"/>
            <w:vMerge w:val="restart"/>
            <w:shd w:val="clear" w:color="auto" w:fill="auto"/>
            <w:vAlign w:val="center"/>
            <w:hideMark/>
          </w:tcPr>
          <w:p w14:paraId="381B02B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09-14/11/2026</w:t>
            </w:r>
            <w:r w:rsidRPr="00726F05">
              <w:rPr>
                <w:rFonts w:cs="Times New Roman"/>
                <w:color w:val="000000"/>
                <w:szCs w:val="26"/>
                <w:lang w:eastAsia="vi-VN"/>
              </w:rPr>
              <w:br/>
            </w:r>
            <w:r w:rsidRPr="00726F05">
              <w:rPr>
                <w:rFonts w:cs="Times New Roman"/>
                <w:b/>
                <w:bCs/>
                <w:color w:val="000000"/>
                <w:szCs w:val="26"/>
                <w:lang w:eastAsia="vi-VN"/>
              </w:rPr>
              <w:t>(tuần 10 thực học)</w:t>
            </w:r>
          </w:p>
        </w:tc>
        <w:tc>
          <w:tcPr>
            <w:tcW w:w="6946" w:type="dxa"/>
            <w:shd w:val="clear" w:color="auto" w:fill="auto"/>
            <w:vAlign w:val="center"/>
            <w:hideMark/>
          </w:tcPr>
          <w:p w14:paraId="7F44F16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12EF3B4B"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7EC26B6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039F79B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80CD13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49FDE06" w14:textId="77777777" w:rsidTr="00C66285">
        <w:trPr>
          <w:trHeight w:val="990"/>
        </w:trPr>
        <w:tc>
          <w:tcPr>
            <w:tcW w:w="1701" w:type="dxa"/>
            <w:vMerge/>
            <w:vAlign w:val="center"/>
            <w:hideMark/>
          </w:tcPr>
          <w:p w14:paraId="63B7F51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341D51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2F98782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0746046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423988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856A1FE" w14:textId="77777777" w:rsidTr="00C66285">
        <w:trPr>
          <w:trHeight w:val="660"/>
        </w:trPr>
        <w:tc>
          <w:tcPr>
            <w:tcW w:w="1701" w:type="dxa"/>
            <w:vMerge/>
            <w:vAlign w:val="center"/>
            <w:hideMark/>
          </w:tcPr>
          <w:p w14:paraId="0415314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C0FFA8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4C0B24C6"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Tổ CM, GV</w:t>
            </w:r>
          </w:p>
          <w:p w14:paraId="628E92F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phụ trách</w:t>
            </w:r>
          </w:p>
        </w:tc>
        <w:tc>
          <w:tcPr>
            <w:tcW w:w="1701" w:type="dxa"/>
            <w:shd w:val="clear" w:color="auto" w:fill="auto"/>
            <w:noWrap/>
            <w:vAlign w:val="bottom"/>
            <w:hideMark/>
          </w:tcPr>
          <w:p w14:paraId="12A8580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F45157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621B29C" w14:textId="77777777" w:rsidTr="00C66285">
        <w:trPr>
          <w:trHeight w:val="360"/>
        </w:trPr>
        <w:tc>
          <w:tcPr>
            <w:tcW w:w="1701" w:type="dxa"/>
            <w:vMerge/>
            <w:vAlign w:val="center"/>
            <w:hideMark/>
          </w:tcPr>
          <w:p w14:paraId="2E918CF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0D933E6"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7A8CE6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2041D9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2EF01B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FF1BAC3" w14:textId="77777777" w:rsidTr="00C66285">
        <w:trPr>
          <w:trHeight w:val="360"/>
        </w:trPr>
        <w:tc>
          <w:tcPr>
            <w:tcW w:w="1701" w:type="dxa"/>
            <w:vMerge/>
            <w:vAlign w:val="center"/>
            <w:hideMark/>
          </w:tcPr>
          <w:p w14:paraId="55CDB81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01BB3F4"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1D3659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5EC41E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3A9B0D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7C5A604" w14:textId="77777777" w:rsidTr="00C66285">
        <w:trPr>
          <w:trHeight w:val="360"/>
        </w:trPr>
        <w:tc>
          <w:tcPr>
            <w:tcW w:w="1701" w:type="dxa"/>
            <w:vMerge/>
            <w:vAlign w:val="center"/>
            <w:hideMark/>
          </w:tcPr>
          <w:p w14:paraId="5796AD7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A88C9C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7CB0B4B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2110AB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2D5310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F19042B" w14:textId="77777777" w:rsidTr="00C66285">
        <w:trPr>
          <w:trHeight w:val="660"/>
        </w:trPr>
        <w:tc>
          <w:tcPr>
            <w:tcW w:w="1701" w:type="dxa"/>
            <w:vMerge w:val="restart"/>
            <w:shd w:val="clear" w:color="auto" w:fill="auto"/>
            <w:vAlign w:val="center"/>
            <w:hideMark/>
          </w:tcPr>
          <w:p w14:paraId="047EB93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lastRenderedPageBreak/>
              <w:t xml:space="preserve">Tuần từ </w:t>
            </w:r>
            <w:r w:rsidRPr="00726F05">
              <w:rPr>
                <w:rFonts w:cs="Times New Roman"/>
                <w:color w:val="000000"/>
                <w:szCs w:val="26"/>
                <w:lang w:eastAsia="vi-VN"/>
              </w:rPr>
              <w:br/>
              <w:t>16-21/11/2026</w:t>
            </w:r>
            <w:r w:rsidRPr="00726F05">
              <w:rPr>
                <w:rFonts w:cs="Times New Roman"/>
                <w:color w:val="000000"/>
                <w:szCs w:val="26"/>
                <w:lang w:eastAsia="vi-VN"/>
              </w:rPr>
              <w:br/>
            </w:r>
            <w:r w:rsidRPr="00726F05">
              <w:rPr>
                <w:rFonts w:cs="Times New Roman"/>
                <w:b/>
                <w:bCs/>
                <w:color w:val="000000"/>
                <w:szCs w:val="26"/>
                <w:lang w:eastAsia="vi-VN"/>
              </w:rPr>
              <w:t>(tuần 11 thực học)</w:t>
            </w:r>
          </w:p>
        </w:tc>
        <w:tc>
          <w:tcPr>
            <w:tcW w:w="6946" w:type="dxa"/>
            <w:shd w:val="clear" w:color="auto" w:fill="auto"/>
            <w:vAlign w:val="center"/>
            <w:hideMark/>
          </w:tcPr>
          <w:p w14:paraId="0C93D0E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1DC17BDE"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22B9C09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4B1E9C5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06007D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CE01BCB" w14:textId="77777777" w:rsidTr="00C66285">
        <w:trPr>
          <w:trHeight w:val="990"/>
        </w:trPr>
        <w:tc>
          <w:tcPr>
            <w:tcW w:w="1701" w:type="dxa"/>
            <w:vMerge/>
            <w:vAlign w:val="center"/>
            <w:hideMark/>
          </w:tcPr>
          <w:p w14:paraId="6DC1A94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98809D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32ED8F0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5E952CA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1BDDE69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AE4215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F790DB6" w14:textId="77777777" w:rsidTr="00C66285">
        <w:trPr>
          <w:trHeight w:val="360"/>
        </w:trPr>
        <w:tc>
          <w:tcPr>
            <w:tcW w:w="1701" w:type="dxa"/>
            <w:vMerge/>
            <w:vAlign w:val="center"/>
            <w:hideMark/>
          </w:tcPr>
          <w:p w14:paraId="0C96E0AA"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33589C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07F3CE6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2F42B60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D4D747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2C7D46D" w14:textId="77777777" w:rsidTr="00C66285">
        <w:trPr>
          <w:trHeight w:val="660"/>
        </w:trPr>
        <w:tc>
          <w:tcPr>
            <w:tcW w:w="1701" w:type="dxa"/>
            <w:vMerge/>
            <w:vAlign w:val="center"/>
            <w:hideMark/>
          </w:tcPr>
          <w:p w14:paraId="320FBFD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1400C0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311934DE"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2F0DEC7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44352D1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7102E2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76859D6" w14:textId="77777777" w:rsidTr="00C66285">
        <w:trPr>
          <w:trHeight w:val="360"/>
        </w:trPr>
        <w:tc>
          <w:tcPr>
            <w:tcW w:w="1701" w:type="dxa"/>
            <w:vMerge/>
            <w:vAlign w:val="center"/>
            <w:hideMark/>
          </w:tcPr>
          <w:p w14:paraId="572D4B4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FAD383B"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353290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85A5D5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DBBC45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814FB39" w14:textId="77777777" w:rsidTr="00C66285">
        <w:trPr>
          <w:trHeight w:val="360"/>
        </w:trPr>
        <w:tc>
          <w:tcPr>
            <w:tcW w:w="1701" w:type="dxa"/>
            <w:vMerge/>
            <w:vAlign w:val="center"/>
            <w:hideMark/>
          </w:tcPr>
          <w:p w14:paraId="494B0F8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F9E9A82"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29A547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5A7B1B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D58F0A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22B55CD" w14:textId="77777777" w:rsidTr="00C66285">
        <w:trPr>
          <w:trHeight w:val="660"/>
        </w:trPr>
        <w:tc>
          <w:tcPr>
            <w:tcW w:w="1701" w:type="dxa"/>
            <w:vMerge w:val="restart"/>
            <w:shd w:val="clear" w:color="auto" w:fill="auto"/>
            <w:vAlign w:val="center"/>
            <w:hideMark/>
          </w:tcPr>
          <w:p w14:paraId="57F6C1A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23-28/11/2026</w:t>
            </w:r>
            <w:r w:rsidRPr="00726F05">
              <w:rPr>
                <w:rFonts w:cs="Times New Roman"/>
                <w:color w:val="000000"/>
                <w:szCs w:val="26"/>
                <w:lang w:eastAsia="vi-VN"/>
              </w:rPr>
              <w:br/>
            </w:r>
            <w:r w:rsidRPr="00726F05">
              <w:rPr>
                <w:rFonts w:cs="Times New Roman"/>
                <w:b/>
                <w:bCs/>
                <w:color w:val="000000"/>
                <w:szCs w:val="26"/>
                <w:lang w:eastAsia="vi-VN"/>
              </w:rPr>
              <w:t>(tuần 12 thực học)</w:t>
            </w:r>
          </w:p>
        </w:tc>
        <w:tc>
          <w:tcPr>
            <w:tcW w:w="6946" w:type="dxa"/>
            <w:shd w:val="clear" w:color="auto" w:fill="auto"/>
            <w:vAlign w:val="center"/>
            <w:hideMark/>
          </w:tcPr>
          <w:p w14:paraId="306F042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2DFEE44C"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2688FDD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707E1C5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111C7D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4363153" w14:textId="77777777" w:rsidTr="00C66285">
        <w:trPr>
          <w:trHeight w:val="990"/>
        </w:trPr>
        <w:tc>
          <w:tcPr>
            <w:tcW w:w="1701" w:type="dxa"/>
            <w:vMerge/>
            <w:vAlign w:val="center"/>
            <w:hideMark/>
          </w:tcPr>
          <w:p w14:paraId="238747C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7D980E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0E31D437"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28A6F65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2845D9A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ABA9D6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8763C83" w14:textId="77777777" w:rsidTr="00C66285">
        <w:trPr>
          <w:trHeight w:val="360"/>
        </w:trPr>
        <w:tc>
          <w:tcPr>
            <w:tcW w:w="1701" w:type="dxa"/>
            <w:vMerge/>
            <w:vAlign w:val="center"/>
            <w:hideMark/>
          </w:tcPr>
          <w:p w14:paraId="2E0EDEA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B80413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5252128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319D861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32DA09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E217B38" w14:textId="77777777" w:rsidTr="00C66285">
        <w:trPr>
          <w:trHeight w:val="660"/>
        </w:trPr>
        <w:tc>
          <w:tcPr>
            <w:tcW w:w="1701" w:type="dxa"/>
            <w:vMerge/>
            <w:vAlign w:val="center"/>
            <w:hideMark/>
          </w:tcPr>
          <w:p w14:paraId="3AFC32E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839930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53CB9E7C"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458BD49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20675AA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80DA28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571F3D2" w14:textId="77777777" w:rsidTr="00C66285">
        <w:trPr>
          <w:trHeight w:val="660"/>
        </w:trPr>
        <w:tc>
          <w:tcPr>
            <w:tcW w:w="1701" w:type="dxa"/>
            <w:vMerge/>
            <w:vAlign w:val="center"/>
            <w:hideMark/>
          </w:tcPr>
          <w:p w14:paraId="6581138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3D7B39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5) Thi HS với ý tưởng Khởi nghiệp cấp trường, chọn đội tuyển thi cấp tỉnh</w:t>
            </w:r>
          </w:p>
        </w:tc>
        <w:tc>
          <w:tcPr>
            <w:tcW w:w="1984" w:type="dxa"/>
            <w:shd w:val="clear" w:color="auto" w:fill="auto"/>
            <w:vAlign w:val="center"/>
            <w:hideMark/>
          </w:tcPr>
          <w:p w14:paraId="251221AB"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43A2673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485EE83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BFEB4F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724CFF5" w14:textId="77777777" w:rsidTr="00C66285">
        <w:trPr>
          <w:trHeight w:val="660"/>
        </w:trPr>
        <w:tc>
          <w:tcPr>
            <w:tcW w:w="1701" w:type="dxa"/>
            <w:vMerge/>
            <w:vAlign w:val="center"/>
            <w:hideMark/>
          </w:tcPr>
          <w:p w14:paraId="2FA3BC3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7779C3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6) Thành lập đội tuyển Toán và các môn KH=TA</w:t>
            </w:r>
          </w:p>
        </w:tc>
        <w:tc>
          <w:tcPr>
            <w:tcW w:w="1984" w:type="dxa"/>
            <w:shd w:val="clear" w:color="auto" w:fill="auto"/>
            <w:vAlign w:val="center"/>
            <w:hideMark/>
          </w:tcPr>
          <w:p w14:paraId="02B0997D"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4BFD0A0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4576A28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346332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9D98DB0" w14:textId="77777777" w:rsidTr="00C66285">
        <w:trPr>
          <w:trHeight w:val="360"/>
        </w:trPr>
        <w:tc>
          <w:tcPr>
            <w:tcW w:w="1701" w:type="dxa"/>
            <w:vMerge/>
            <w:vAlign w:val="center"/>
            <w:hideMark/>
          </w:tcPr>
          <w:p w14:paraId="0A4AC8C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205BE9A"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16E164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7587C4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8A4804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EB08EBC" w14:textId="77777777" w:rsidTr="00C66285">
        <w:trPr>
          <w:trHeight w:val="660"/>
        </w:trPr>
        <w:tc>
          <w:tcPr>
            <w:tcW w:w="1701" w:type="dxa"/>
            <w:vMerge w:val="restart"/>
            <w:shd w:val="clear" w:color="auto" w:fill="auto"/>
            <w:vAlign w:val="center"/>
            <w:hideMark/>
          </w:tcPr>
          <w:p w14:paraId="0A1D82D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30-</w:t>
            </w:r>
            <w:r w:rsidRPr="00726F05">
              <w:rPr>
                <w:rFonts w:cs="Times New Roman"/>
                <w:color w:val="000000"/>
                <w:szCs w:val="26"/>
                <w:lang w:eastAsia="vi-VN"/>
              </w:rPr>
              <w:lastRenderedPageBreak/>
              <w:t>05/12/2026</w:t>
            </w:r>
            <w:r w:rsidRPr="00726F05">
              <w:rPr>
                <w:rFonts w:cs="Times New Roman"/>
                <w:color w:val="000000"/>
                <w:szCs w:val="26"/>
                <w:lang w:eastAsia="vi-VN"/>
              </w:rPr>
              <w:br/>
            </w:r>
            <w:r w:rsidRPr="00726F05">
              <w:rPr>
                <w:rFonts w:cs="Times New Roman"/>
                <w:b/>
                <w:bCs/>
                <w:color w:val="000000"/>
                <w:szCs w:val="26"/>
                <w:lang w:eastAsia="vi-VN"/>
              </w:rPr>
              <w:t>(tuần 13 thực học)</w:t>
            </w:r>
          </w:p>
        </w:tc>
        <w:tc>
          <w:tcPr>
            <w:tcW w:w="6946" w:type="dxa"/>
            <w:shd w:val="clear" w:color="auto" w:fill="auto"/>
            <w:vAlign w:val="center"/>
            <w:hideMark/>
          </w:tcPr>
          <w:p w14:paraId="2930324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lastRenderedPageBreak/>
              <w:t>1) Lên lớp, thực hiện chương trình theo kế hoạch</w:t>
            </w:r>
          </w:p>
        </w:tc>
        <w:tc>
          <w:tcPr>
            <w:tcW w:w="1984" w:type="dxa"/>
            <w:shd w:val="clear" w:color="auto" w:fill="auto"/>
            <w:vAlign w:val="center"/>
            <w:hideMark/>
          </w:tcPr>
          <w:p w14:paraId="39061AB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3A3BFCE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2A611D2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AA7493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A11A7EE" w14:textId="77777777" w:rsidTr="00C66285">
        <w:trPr>
          <w:trHeight w:val="990"/>
        </w:trPr>
        <w:tc>
          <w:tcPr>
            <w:tcW w:w="1701" w:type="dxa"/>
            <w:vMerge/>
            <w:vAlign w:val="center"/>
            <w:hideMark/>
          </w:tcPr>
          <w:p w14:paraId="46608E4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13EF45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672F759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22BEAAC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7AA447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E4D1F62" w14:textId="77777777" w:rsidTr="00C66285">
        <w:trPr>
          <w:trHeight w:val="360"/>
        </w:trPr>
        <w:tc>
          <w:tcPr>
            <w:tcW w:w="1701" w:type="dxa"/>
            <w:vMerge/>
            <w:vAlign w:val="center"/>
            <w:hideMark/>
          </w:tcPr>
          <w:p w14:paraId="0264245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6D3C18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noWrap/>
            <w:vAlign w:val="center"/>
            <w:hideMark/>
          </w:tcPr>
          <w:p w14:paraId="14B4254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5E07A98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6FE8BF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A64944B" w14:textId="77777777" w:rsidTr="00C66285">
        <w:trPr>
          <w:trHeight w:val="660"/>
        </w:trPr>
        <w:tc>
          <w:tcPr>
            <w:tcW w:w="1701" w:type="dxa"/>
            <w:vMerge/>
            <w:vAlign w:val="center"/>
            <w:hideMark/>
          </w:tcPr>
          <w:p w14:paraId="7FB9CE7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632793C" w14:textId="192616B3" w:rsidR="00726F05" w:rsidRPr="00726F05" w:rsidRDefault="00726F05" w:rsidP="00C66285">
            <w:pPr>
              <w:rPr>
                <w:rFonts w:cs="Times New Roman"/>
                <w:color w:val="000000"/>
                <w:szCs w:val="26"/>
                <w:lang w:val="vi-VN" w:eastAsia="vi-VN"/>
              </w:rPr>
            </w:pPr>
            <w:r w:rsidRPr="00726F05">
              <w:rPr>
                <w:rFonts w:cs="Times New Roman"/>
                <w:color w:val="000000"/>
                <w:szCs w:val="26"/>
                <w:lang w:val="vi-VN" w:eastAsia="vi-VN"/>
              </w:rPr>
              <w:t xml:space="preserve">4) </w:t>
            </w:r>
            <w:r w:rsidR="00C66285">
              <w:rPr>
                <w:rFonts w:cs="Times New Roman"/>
                <w:color w:val="000000"/>
                <w:szCs w:val="26"/>
                <w:lang w:eastAsia="vi-VN"/>
              </w:rPr>
              <w:t>Kiểm tra</w:t>
            </w:r>
            <w:r w:rsidRPr="00726F05">
              <w:rPr>
                <w:rFonts w:cs="Times New Roman"/>
                <w:color w:val="000000"/>
                <w:szCs w:val="26"/>
                <w:lang w:val="vi-VN" w:eastAsia="vi-VN"/>
              </w:rPr>
              <w:t xml:space="preserve"> HSG 12 lần 3</w:t>
            </w:r>
          </w:p>
        </w:tc>
        <w:tc>
          <w:tcPr>
            <w:tcW w:w="1984" w:type="dxa"/>
            <w:shd w:val="clear" w:color="auto" w:fill="auto"/>
            <w:vAlign w:val="center"/>
            <w:hideMark/>
          </w:tcPr>
          <w:p w14:paraId="2961A9B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22B8D72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822CEC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E86D2BA" w14:textId="77777777" w:rsidTr="00C66285">
        <w:trPr>
          <w:trHeight w:val="660"/>
        </w:trPr>
        <w:tc>
          <w:tcPr>
            <w:tcW w:w="1701" w:type="dxa"/>
            <w:vMerge/>
            <w:vAlign w:val="center"/>
            <w:hideMark/>
          </w:tcPr>
          <w:p w14:paraId="5F99EAD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ED2518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5) Thi KHKT, ngày hội STEM cấp trường, chọn đội tuyển thi cấp tỉnh</w:t>
            </w:r>
          </w:p>
        </w:tc>
        <w:tc>
          <w:tcPr>
            <w:tcW w:w="1984" w:type="dxa"/>
            <w:shd w:val="clear" w:color="auto" w:fill="auto"/>
            <w:vAlign w:val="center"/>
            <w:hideMark/>
          </w:tcPr>
          <w:p w14:paraId="558DAC2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37137D9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1C6B12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02C7D0A" w14:textId="77777777" w:rsidTr="00C66285">
        <w:trPr>
          <w:trHeight w:val="660"/>
        </w:trPr>
        <w:tc>
          <w:tcPr>
            <w:tcW w:w="1701" w:type="dxa"/>
            <w:vMerge/>
            <w:vAlign w:val="center"/>
            <w:hideMark/>
          </w:tcPr>
          <w:p w14:paraId="554EEDD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006E11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6) Thi Chinh phục IELTS cấp trường, chọn đội tuyển thi cấp tỉnh</w:t>
            </w:r>
          </w:p>
        </w:tc>
        <w:tc>
          <w:tcPr>
            <w:tcW w:w="1984" w:type="dxa"/>
            <w:shd w:val="clear" w:color="auto" w:fill="auto"/>
            <w:vAlign w:val="center"/>
            <w:hideMark/>
          </w:tcPr>
          <w:p w14:paraId="32F5171A"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7F8416A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09673A6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8383A9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042AC47" w14:textId="77777777" w:rsidTr="00C66285">
        <w:trPr>
          <w:trHeight w:val="360"/>
        </w:trPr>
        <w:tc>
          <w:tcPr>
            <w:tcW w:w="1701" w:type="dxa"/>
            <w:vMerge/>
            <w:vAlign w:val="center"/>
            <w:hideMark/>
          </w:tcPr>
          <w:p w14:paraId="45C5955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7FFFB7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984" w:type="dxa"/>
            <w:shd w:val="clear" w:color="auto" w:fill="auto"/>
            <w:vAlign w:val="center"/>
            <w:hideMark/>
          </w:tcPr>
          <w:p w14:paraId="425F9F1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966DD1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A3BB95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A05A834" w14:textId="77777777" w:rsidTr="00C66285">
        <w:trPr>
          <w:trHeight w:val="360"/>
        </w:trPr>
        <w:tc>
          <w:tcPr>
            <w:tcW w:w="1701" w:type="dxa"/>
            <w:vMerge/>
            <w:vAlign w:val="center"/>
            <w:hideMark/>
          </w:tcPr>
          <w:p w14:paraId="28D7FFE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18202A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984" w:type="dxa"/>
            <w:shd w:val="clear" w:color="auto" w:fill="auto"/>
            <w:vAlign w:val="center"/>
            <w:hideMark/>
          </w:tcPr>
          <w:p w14:paraId="73ACE5E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AFBFCC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01E007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3F21134" w14:textId="77777777" w:rsidTr="00C66285">
        <w:trPr>
          <w:trHeight w:val="660"/>
        </w:trPr>
        <w:tc>
          <w:tcPr>
            <w:tcW w:w="1701" w:type="dxa"/>
            <w:vMerge w:val="restart"/>
            <w:shd w:val="clear" w:color="auto" w:fill="auto"/>
            <w:vAlign w:val="center"/>
            <w:hideMark/>
          </w:tcPr>
          <w:p w14:paraId="2612C93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07-12/12/2026</w:t>
            </w:r>
            <w:r w:rsidRPr="00726F05">
              <w:rPr>
                <w:rFonts w:cs="Times New Roman"/>
                <w:color w:val="000000"/>
                <w:szCs w:val="26"/>
                <w:lang w:eastAsia="vi-VN"/>
              </w:rPr>
              <w:br/>
            </w:r>
            <w:r w:rsidRPr="00726F05">
              <w:rPr>
                <w:rFonts w:cs="Times New Roman"/>
                <w:b/>
                <w:bCs/>
                <w:color w:val="000000"/>
                <w:szCs w:val="26"/>
                <w:lang w:eastAsia="vi-VN"/>
              </w:rPr>
              <w:t>(tuần 14 thực học)</w:t>
            </w:r>
          </w:p>
        </w:tc>
        <w:tc>
          <w:tcPr>
            <w:tcW w:w="6946" w:type="dxa"/>
            <w:shd w:val="clear" w:color="auto" w:fill="auto"/>
            <w:vAlign w:val="center"/>
            <w:hideMark/>
          </w:tcPr>
          <w:p w14:paraId="39BDA27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3B0E6927"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32E4C04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0CB2409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D64829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FED2F5E" w14:textId="77777777" w:rsidTr="00C66285">
        <w:trPr>
          <w:trHeight w:val="990"/>
        </w:trPr>
        <w:tc>
          <w:tcPr>
            <w:tcW w:w="1701" w:type="dxa"/>
            <w:vMerge/>
            <w:vAlign w:val="center"/>
            <w:hideMark/>
          </w:tcPr>
          <w:p w14:paraId="788ABC8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D6F493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315838B7"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2084A2D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1B66F9B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88636B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16A3F3E" w14:textId="77777777" w:rsidTr="00C66285">
        <w:trPr>
          <w:trHeight w:val="360"/>
        </w:trPr>
        <w:tc>
          <w:tcPr>
            <w:tcW w:w="1701" w:type="dxa"/>
            <w:vMerge/>
            <w:vAlign w:val="center"/>
            <w:hideMark/>
          </w:tcPr>
          <w:p w14:paraId="393F07C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21A6D4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0AE0278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5458FF8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54F61D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556020F" w14:textId="77777777" w:rsidTr="00C66285">
        <w:trPr>
          <w:trHeight w:val="360"/>
        </w:trPr>
        <w:tc>
          <w:tcPr>
            <w:tcW w:w="1701" w:type="dxa"/>
            <w:vMerge/>
            <w:vAlign w:val="center"/>
            <w:hideMark/>
          </w:tcPr>
          <w:p w14:paraId="6408ECF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57879F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984" w:type="dxa"/>
            <w:shd w:val="clear" w:color="auto" w:fill="auto"/>
            <w:noWrap/>
            <w:vAlign w:val="center"/>
            <w:hideMark/>
          </w:tcPr>
          <w:p w14:paraId="39EC6FD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E8B8D4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AB6E40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BD119F1" w14:textId="77777777" w:rsidTr="00C66285">
        <w:trPr>
          <w:trHeight w:val="360"/>
        </w:trPr>
        <w:tc>
          <w:tcPr>
            <w:tcW w:w="1701" w:type="dxa"/>
            <w:vMerge/>
            <w:vAlign w:val="center"/>
            <w:hideMark/>
          </w:tcPr>
          <w:p w14:paraId="6F99D16A"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B03B2C9"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7EEBCC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CCD36E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7C0D5A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8083EE8" w14:textId="77777777" w:rsidTr="00C66285">
        <w:trPr>
          <w:trHeight w:val="360"/>
        </w:trPr>
        <w:tc>
          <w:tcPr>
            <w:tcW w:w="1701" w:type="dxa"/>
            <w:vMerge/>
            <w:vAlign w:val="center"/>
            <w:hideMark/>
          </w:tcPr>
          <w:p w14:paraId="4FDD2E2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3418FD2"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53767D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996B8E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64173E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71A8B2A" w14:textId="77777777" w:rsidTr="00C66285">
        <w:trPr>
          <w:trHeight w:val="660"/>
        </w:trPr>
        <w:tc>
          <w:tcPr>
            <w:tcW w:w="1701" w:type="dxa"/>
            <w:vMerge w:val="restart"/>
            <w:shd w:val="clear" w:color="auto" w:fill="auto"/>
            <w:vAlign w:val="center"/>
            <w:hideMark/>
          </w:tcPr>
          <w:p w14:paraId="1F6229E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14-19/12/2026</w:t>
            </w:r>
            <w:r w:rsidRPr="00726F05">
              <w:rPr>
                <w:rFonts w:cs="Times New Roman"/>
                <w:color w:val="000000"/>
                <w:szCs w:val="26"/>
                <w:lang w:eastAsia="vi-VN"/>
              </w:rPr>
              <w:br/>
            </w:r>
            <w:r w:rsidRPr="00726F05">
              <w:rPr>
                <w:rFonts w:cs="Times New Roman"/>
                <w:b/>
                <w:bCs/>
                <w:color w:val="000000"/>
                <w:szCs w:val="26"/>
                <w:lang w:eastAsia="vi-VN"/>
              </w:rPr>
              <w:t>(tuần 15 thực học)</w:t>
            </w:r>
          </w:p>
        </w:tc>
        <w:tc>
          <w:tcPr>
            <w:tcW w:w="6946" w:type="dxa"/>
            <w:shd w:val="clear" w:color="auto" w:fill="auto"/>
            <w:vAlign w:val="center"/>
            <w:hideMark/>
          </w:tcPr>
          <w:p w14:paraId="13EDE0F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27DCA5CC"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56D147D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35BD0C6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092498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2DB4AAE" w14:textId="77777777" w:rsidTr="00C66285">
        <w:trPr>
          <w:trHeight w:val="990"/>
        </w:trPr>
        <w:tc>
          <w:tcPr>
            <w:tcW w:w="1701" w:type="dxa"/>
            <w:vMerge/>
            <w:vAlign w:val="center"/>
            <w:hideMark/>
          </w:tcPr>
          <w:p w14:paraId="5059B80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CF5C26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1B30C04B"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384DB7E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18956E7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7BB98A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359C24F" w14:textId="77777777" w:rsidTr="00C66285">
        <w:trPr>
          <w:trHeight w:val="660"/>
        </w:trPr>
        <w:tc>
          <w:tcPr>
            <w:tcW w:w="1701" w:type="dxa"/>
            <w:vMerge/>
            <w:vAlign w:val="center"/>
            <w:hideMark/>
          </w:tcPr>
          <w:p w14:paraId="21CCC82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827834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2EE4A924"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Tổ CM, GV</w:t>
            </w:r>
          </w:p>
          <w:p w14:paraId="15399C3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phụ trách</w:t>
            </w:r>
          </w:p>
        </w:tc>
        <w:tc>
          <w:tcPr>
            <w:tcW w:w="1701" w:type="dxa"/>
            <w:shd w:val="clear" w:color="auto" w:fill="auto"/>
            <w:noWrap/>
            <w:vAlign w:val="bottom"/>
            <w:hideMark/>
          </w:tcPr>
          <w:p w14:paraId="5E2A2D5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31B24A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8D2B167" w14:textId="77777777" w:rsidTr="00C66285">
        <w:trPr>
          <w:trHeight w:val="360"/>
        </w:trPr>
        <w:tc>
          <w:tcPr>
            <w:tcW w:w="1701" w:type="dxa"/>
            <w:vMerge/>
            <w:vAlign w:val="center"/>
            <w:hideMark/>
          </w:tcPr>
          <w:p w14:paraId="7580078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BAE5E33"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7B60AA5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674717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C32181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E0C2C44" w14:textId="77777777" w:rsidTr="00C66285">
        <w:trPr>
          <w:trHeight w:val="360"/>
        </w:trPr>
        <w:tc>
          <w:tcPr>
            <w:tcW w:w="1701" w:type="dxa"/>
            <w:vMerge/>
            <w:vAlign w:val="center"/>
            <w:hideMark/>
          </w:tcPr>
          <w:p w14:paraId="35EC72E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B0070B1"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AF0044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4E1DB3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7A2726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4703A83" w14:textId="77777777" w:rsidTr="00C66285">
        <w:trPr>
          <w:trHeight w:val="360"/>
        </w:trPr>
        <w:tc>
          <w:tcPr>
            <w:tcW w:w="1701" w:type="dxa"/>
            <w:vMerge/>
            <w:vAlign w:val="center"/>
            <w:hideMark/>
          </w:tcPr>
          <w:p w14:paraId="640B0BC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6D00B31"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64A233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5364C6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F1DC73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D9DED4E" w14:textId="77777777" w:rsidTr="00C66285">
        <w:trPr>
          <w:trHeight w:val="660"/>
        </w:trPr>
        <w:tc>
          <w:tcPr>
            <w:tcW w:w="1701" w:type="dxa"/>
            <w:vMerge w:val="restart"/>
            <w:shd w:val="clear" w:color="auto" w:fill="auto"/>
            <w:vAlign w:val="center"/>
            <w:hideMark/>
          </w:tcPr>
          <w:p w14:paraId="0081698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21-26/12/2026</w:t>
            </w:r>
            <w:r w:rsidRPr="00726F05">
              <w:rPr>
                <w:rFonts w:cs="Times New Roman"/>
                <w:color w:val="000000"/>
                <w:szCs w:val="26"/>
                <w:lang w:eastAsia="vi-VN"/>
              </w:rPr>
              <w:br/>
            </w:r>
            <w:r w:rsidRPr="00726F05">
              <w:rPr>
                <w:rFonts w:cs="Times New Roman"/>
                <w:b/>
                <w:bCs/>
                <w:color w:val="000000"/>
                <w:szCs w:val="26"/>
                <w:lang w:eastAsia="vi-VN"/>
              </w:rPr>
              <w:t>(tuần 16 thực học)</w:t>
            </w:r>
          </w:p>
        </w:tc>
        <w:tc>
          <w:tcPr>
            <w:tcW w:w="6946" w:type="dxa"/>
            <w:shd w:val="clear" w:color="auto" w:fill="auto"/>
            <w:vAlign w:val="center"/>
            <w:hideMark/>
          </w:tcPr>
          <w:p w14:paraId="7FBAA49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3648AC9E"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1D12E92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7987B9D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6F12ED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2DF1EE2" w14:textId="77777777" w:rsidTr="00C66285">
        <w:trPr>
          <w:trHeight w:val="990"/>
        </w:trPr>
        <w:tc>
          <w:tcPr>
            <w:tcW w:w="1701" w:type="dxa"/>
            <w:vMerge/>
            <w:vAlign w:val="center"/>
            <w:hideMark/>
          </w:tcPr>
          <w:p w14:paraId="3EA599F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21036E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731803A7"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7B510AA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6F13E6D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98C9FE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8002BBB" w14:textId="77777777" w:rsidTr="00C66285">
        <w:trPr>
          <w:trHeight w:val="360"/>
        </w:trPr>
        <w:tc>
          <w:tcPr>
            <w:tcW w:w="1701" w:type="dxa"/>
            <w:vMerge/>
            <w:vAlign w:val="center"/>
            <w:hideMark/>
          </w:tcPr>
          <w:p w14:paraId="54B0A64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7E709D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157265F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60BE5FD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26E996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A767597" w14:textId="77777777" w:rsidTr="00C66285">
        <w:trPr>
          <w:trHeight w:val="660"/>
        </w:trPr>
        <w:tc>
          <w:tcPr>
            <w:tcW w:w="1701" w:type="dxa"/>
            <w:vMerge/>
            <w:vAlign w:val="center"/>
            <w:hideMark/>
          </w:tcPr>
          <w:p w14:paraId="699A95E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A7692A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61E48CD8"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17FC308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40DF9B9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D61C2A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3E496C3" w14:textId="77777777" w:rsidTr="00C66285">
        <w:trPr>
          <w:trHeight w:val="360"/>
        </w:trPr>
        <w:tc>
          <w:tcPr>
            <w:tcW w:w="1701" w:type="dxa"/>
            <w:vMerge/>
            <w:vAlign w:val="center"/>
            <w:hideMark/>
          </w:tcPr>
          <w:p w14:paraId="7D89D64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BEF4DDF"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68B2E4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47AC0C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44205C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7BE692C" w14:textId="77777777" w:rsidTr="00C66285">
        <w:trPr>
          <w:trHeight w:val="360"/>
        </w:trPr>
        <w:tc>
          <w:tcPr>
            <w:tcW w:w="1701" w:type="dxa"/>
            <w:vMerge/>
            <w:vAlign w:val="center"/>
            <w:hideMark/>
          </w:tcPr>
          <w:p w14:paraId="437866C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D0C5D2C"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E5F629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C56DDC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B87E73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E6AFBF3" w14:textId="77777777" w:rsidTr="00C66285">
        <w:trPr>
          <w:trHeight w:val="660"/>
        </w:trPr>
        <w:tc>
          <w:tcPr>
            <w:tcW w:w="1701" w:type="dxa"/>
            <w:vMerge w:val="restart"/>
            <w:shd w:val="clear" w:color="auto" w:fill="auto"/>
            <w:vAlign w:val="center"/>
            <w:hideMark/>
          </w:tcPr>
          <w:p w14:paraId="4ED5936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28/12/2026-02/01/2027</w:t>
            </w:r>
            <w:r w:rsidRPr="00726F05">
              <w:rPr>
                <w:rFonts w:cs="Times New Roman"/>
                <w:color w:val="000000"/>
                <w:szCs w:val="26"/>
                <w:lang w:eastAsia="vi-VN"/>
              </w:rPr>
              <w:br/>
            </w:r>
            <w:r w:rsidRPr="00726F05">
              <w:rPr>
                <w:rFonts w:cs="Times New Roman"/>
                <w:b/>
                <w:bCs/>
                <w:color w:val="000000"/>
                <w:szCs w:val="26"/>
                <w:lang w:eastAsia="vi-VN"/>
              </w:rPr>
              <w:t>(tuần 17 thực học)</w:t>
            </w:r>
          </w:p>
        </w:tc>
        <w:tc>
          <w:tcPr>
            <w:tcW w:w="6946" w:type="dxa"/>
            <w:shd w:val="clear" w:color="auto" w:fill="auto"/>
            <w:vAlign w:val="center"/>
            <w:hideMark/>
          </w:tcPr>
          <w:p w14:paraId="7283B44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41A7B892"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5A609C7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475F82D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62BEE8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D314BA5" w14:textId="77777777" w:rsidTr="00C66285">
        <w:trPr>
          <w:trHeight w:val="990"/>
        </w:trPr>
        <w:tc>
          <w:tcPr>
            <w:tcW w:w="1701" w:type="dxa"/>
            <w:vMerge/>
            <w:vAlign w:val="center"/>
            <w:hideMark/>
          </w:tcPr>
          <w:p w14:paraId="79506E9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DB09F5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1BDD4424"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128BDEC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1AEDB5D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C6581C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0D1660A" w14:textId="77777777" w:rsidTr="00C66285">
        <w:trPr>
          <w:trHeight w:val="360"/>
        </w:trPr>
        <w:tc>
          <w:tcPr>
            <w:tcW w:w="1701" w:type="dxa"/>
            <w:vMerge/>
            <w:vAlign w:val="center"/>
            <w:hideMark/>
          </w:tcPr>
          <w:p w14:paraId="772FDF4A"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2961EB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5425C7B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486BCB3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A60DB7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791127B" w14:textId="77777777" w:rsidTr="00C66285">
        <w:trPr>
          <w:trHeight w:val="660"/>
        </w:trPr>
        <w:tc>
          <w:tcPr>
            <w:tcW w:w="1701" w:type="dxa"/>
            <w:vMerge/>
            <w:vAlign w:val="center"/>
            <w:hideMark/>
          </w:tcPr>
          <w:p w14:paraId="1C444B6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30C6F21" w14:textId="77777777" w:rsidR="00726F05" w:rsidRPr="00726F05" w:rsidRDefault="00726F05" w:rsidP="00726F05">
            <w:pPr>
              <w:rPr>
                <w:rFonts w:cs="Times New Roman"/>
                <w:szCs w:val="26"/>
                <w:lang w:val="vi-VN" w:eastAsia="vi-VN"/>
              </w:rPr>
            </w:pPr>
            <w:r w:rsidRPr="00726F05">
              <w:rPr>
                <w:rFonts w:cs="Times New Roman"/>
                <w:szCs w:val="26"/>
                <w:lang w:val="nl-NL" w:eastAsia="vi-VN"/>
              </w:rPr>
              <w:t>4) Thi khảo sát cuối kì I (đề SGD)</w:t>
            </w:r>
          </w:p>
        </w:tc>
        <w:tc>
          <w:tcPr>
            <w:tcW w:w="1984" w:type="dxa"/>
            <w:shd w:val="clear" w:color="auto" w:fill="auto"/>
            <w:vAlign w:val="center"/>
            <w:hideMark/>
          </w:tcPr>
          <w:p w14:paraId="0F1002E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744B4CE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7D3131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107746A" w14:textId="77777777" w:rsidTr="00C66285">
        <w:trPr>
          <w:trHeight w:val="660"/>
        </w:trPr>
        <w:tc>
          <w:tcPr>
            <w:tcW w:w="1701" w:type="dxa"/>
            <w:vMerge/>
            <w:vAlign w:val="center"/>
            <w:hideMark/>
          </w:tcPr>
          <w:p w14:paraId="237ED57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3CF4B4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5) Kiểm tra tập trung học kỳ I các môn học theo kế hoạch</w:t>
            </w:r>
          </w:p>
        </w:tc>
        <w:tc>
          <w:tcPr>
            <w:tcW w:w="1984" w:type="dxa"/>
            <w:shd w:val="clear" w:color="auto" w:fill="auto"/>
            <w:vAlign w:val="center"/>
            <w:hideMark/>
          </w:tcPr>
          <w:p w14:paraId="5288E7D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6932401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7D2E77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2777D27" w14:textId="77777777" w:rsidTr="00C66285">
        <w:trPr>
          <w:trHeight w:val="660"/>
        </w:trPr>
        <w:tc>
          <w:tcPr>
            <w:tcW w:w="1701" w:type="dxa"/>
            <w:vMerge/>
            <w:vAlign w:val="center"/>
            <w:hideMark/>
          </w:tcPr>
          <w:p w14:paraId="1609BD5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EB2246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6) Thi thử HSG 12 lần 4</w:t>
            </w:r>
          </w:p>
        </w:tc>
        <w:tc>
          <w:tcPr>
            <w:tcW w:w="1984" w:type="dxa"/>
            <w:shd w:val="clear" w:color="auto" w:fill="auto"/>
            <w:vAlign w:val="center"/>
            <w:hideMark/>
          </w:tcPr>
          <w:p w14:paraId="632B485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0E8212C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F17E34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15A75B2" w14:textId="77777777" w:rsidTr="00C66285">
        <w:trPr>
          <w:trHeight w:val="660"/>
        </w:trPr>
        <w:tc>
          <w:tcPr>
            <w:tcW w:w="1701" w:type="dxa"/>
            <w:vMerge/>
            <w:vAlign w:val="center"/>
            <w:hideMark/>
          </w:tcPr>
          <w:p w14:paraId="7D0910E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FD9DED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7) Thực hiện sinh hoạt CM theo kế hoạch</w:t>
            </w:r>
          </w:p>
        </w:tc>
        <w:tc>
          <w:tcPr>
            <w:tcW w:w="1984" w:type="dxa"/>
            <w:shd w:val="clear" w:color="auto" w:fill="auto"/>
            <w:vAlign w:val="center"/>
            <w:hideMark/>
          </w:tcPr>
          <w:p w14:paraId="4447644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01DEE72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F56006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2AA7AC4" w14:textId="77777777" w:rsidTr="00C66285">
        <w:trPr>
          <w:trHeight w:val="360"/>
        </w:trPr>
        <w:tc>
          <w:tcPr>
            <w:tcW w:w="1701" w:type="dxa"/>
            <w:vMerge/>
            <w:vAlign w:val="center"/>
            <w:hideMark/>
          </w:tcPr>
          <w:p w14:paraId="0661E4F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4998D2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984" w:type="dxa"/>
            <w:shd w:val="clear" w:color="auto" w:fill="auto"/>
            <w:noWrap/>
            <w:vAlign w:val="center"/>
            <w:hideMark/>
          </w:tcPr>
          <w:p w14:paraId="41C90A0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893C9D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8B27E7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21A22BE" w14:textId="77777777" w:rsidTr="00C66285">
        <w:trPr>
          <w:trHeight w:val="360"/>
        </w:trPr>
        <w:tc>
          <w:tcPr>
            <w:tcW w:w="1701" w:type="dxa"/>
            <w:vMerge/>
            <w:vAlign w:val="center"/>
            <w:hideMark/>
          </w:tcPr>
          <w:p w14:paraId="51347B6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56E31B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984" w:type="dxa"/>
            <w:shd w:val="clear" w:color="auto" w:fill="auto"/>
            <w:noWrap/>
            <w:vAlign w:val="center"/>
            <w:hideMark/>
          </w:tcPr>
          <w:p w14:paraId="4F75645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598106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5BB6B9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1BF3835" w14:textId="77777777" w:rsidTr="00C66285">
        <w:trPr>
          <w:trHeight w:val="660"/>
        </w:trPr>
        <w:tc>
          <w:tcPr>
            <w:tcW w:w="1701" w:type="dxa"/>
            <w:vMerge w:val="restart"/>
            <w:shd w:val="clear" w:color="auto" w:fill="auto"/>
            <w:vAlign w:val="center"/>
            <w:hideMark/>
          </w:tcPr>
          <w:p w14:paraId="4FB3AC0A" w14:textId="22114629"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04-9/01/2027</w:t>
            </w:r>
            <w:r w:rsidRPr="00726F05">
              <w:rPr>
                <w:rFonts w:cs="Times New Roman"/>
                <w:color w:val="000000"/>
                <w:szCs w:val="26"/>
                <w:lang w:eastAsia="vi-VN"/>
              </w:rPr>
              <w:br/>
            </w:r>
            <w:r w:rsidRPr="00726F05">
              <w:rPr>
                <w:rFonts w:cs="Times New Roman"/>
                <w:b/>
                <w:bCs/>
                <w:color w:val="000000"/>
                <w:szCs w:val="26"/>
                <w:lang w:eastAsia="vi-VN"/>
              </w:rPr>
              <w:t>(tuần 1</w:t>
            </w:r>
            <w:r w:rsidR="00C66285">
              <w:rPr>
                <w:rFonts w:cs="Times New Roman"/>
                <w:b/>
                <w:bCs/>
                <w:color w:val="000000"/>
                <w:szCs w:val="26"/>
                <w:lang w:eastAsia="vi-VN"/>
              </w:rPr>
              <w:t>8</w:t>
            </w:r>
            <w:r w:rsidRPr="00726F05">
              <w:rPr>
                <w:rFonts w:cs="Times New Roman"/>
                <w:b/>
                <w:bCs/>
                <w:color w:val="000000"/>
                <w:szCs w:val="26"/>
                <w:lang w:eastAsia="vi-VN"/>
              </w:rPr>
              <w:t xml:space="preserve"> thực học)</w:t>
            </w:r>
          </w:p>
        </w:tc>
        <w:tc>
          <w:tcPr>
            <w:tcW w:w="6946" w:type="dxa"/>
            <w:shd w:val="clear" w:color="auto" w:fill="auto"/>
            <w:vAlign w:val="center"/>
            <w:hideMark/>
          </w:tcPr>
          <w:p w14:paraId="3ADBCD6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1D62E29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759BD1A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75C8191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87669A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63DC523" w14:textId="77777777" w:rsidTr="00C66285">
        <w:trPr>
          <w:trHeight w:val="990"/>
        </w:trPr>
        <w:tc>
          <w:tcPr>
            <w:tcW w:w="1701" w:type="dxa"/>
            <w:vMerge/>
            <w:vAlign w:val="center"/>
            <w:hideMark/>
          </w:tcPr>
          <w:p w14:paraId="6FDC004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6027D8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dạy các chủ đề tập trung toàn trường; SH các Câu lạc bộ,…)</w:t>
            </w:r>
          </w:p>
        </w:tc>
        <w:tc>
          <w:tcPr>
            <w:tcW w:w="1984" w:type="dxa"/>
            <w:shd w:val="clear" w:color="auto" w:fill="auto"/>
            <w:vAlign w:val="center"/>
            <w:hideMark/>
          </w:tcPr>
          <w:p w14:paraId="08967BA3"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1011DCA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184AD49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9CADAE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0060458" w14:textId="77777777" w:rsidTr="00C66285">
        <w:trPr>
          <w:trHeight w:val="360"/>
        </w:trPr>
        <w:tc>
          <w:tcPr>
            <w:tcW w:w="1701" w:type="dxa"/>
            <w:vMerge/>
            <w:vAlign w:val="center"/>
            <w:hideMark/>
          </w:tcPr>
          <w:p w14:paraId="4AC0A00A"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AC86EA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564AFB4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1595B1A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ACC05C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3629653" w14:textId="77777777" w:rsidTr="00C66285">
        <w:trPr>
          <w:trHeight w:val="660"/>
        </w:trPr>
        <w:tc>
          <w:tcPr>
            <w:tcW w:w="1701" w:type="dxa"/>
            <w:vMerge/>
            <w:vAlign w:val="center"/>
            <w:hideMark/>
          </w:tcPr>
          <w:p w14:paraId="31E1A37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84A1EF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Báo cáo kết quả khảo sát với Sở.</w:t>
            </w:r>
          </w:p>
        </w:tc>
        <w:tc>
          <w:tcPr>
            <w:tcW w:w="1984" w:type="dxa"/>
            <w:shd w:val="clear" w:color="auto" w:fill="auto"/>
            <w:vAlign w:val="center"/>
            <w:hideMark/>
          </w:tcPr>
          <w:p w14:paraId="0E92F62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36F9D26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90A18B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684F826" w14:textId="77777777" w:rsidTr="00C66285">
        <w:trPr>
          <w:trHeight w:val="660"/>
        </w:trPr>
        <w:tc>
          <w:tcPr>
            <w:tcW w:w="1701" w:type="dxa"/>
            <w:vMerge/>
            <w:vAlign w:val="center"/>
            <w:hideMark/>
          </w:tcPr>
          <w:p w14:paraId="782D94F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7B8A50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5) Rà soát điều chỉnh phân công chuyên môn Học kỳ II (nếu có).</w:t>
            </w:r>
          </w:p>
        </w:tc>
        <w:tc>
          <w:tcPr>
            <w:tcW w:w="1984" w:type="dxa"/>
            <w:shd w:val="clear" w:color="auto" w:fill="auto"/>
            <w:noWrap/>
            <w:vAlign w:val="center"/>
            <w:hideMark/>
          </w:tcPr>
          <w:p w14:paraId="519F69D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Trí dục</w:t>
            </w:r>
          </w:p>
        </w:tc>
        <w:tc>
          <w:tcPr>
            <w:tcW w:w="1701" w:type="dxa"/>
            <w:shd w:val="clear" w:color="auto" w:fill="auto"/>
            <w:noWrap/>
            <w:vAlign w:val="bottom"/>
            <w:hideMark/>
          </w:tcPr>
          <w:p w14:paraId="6BAC195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45546A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CA605F9" w14:textId="77777777" w:rsidTr="00C66285">
        <w:trPr>
          <w:trHeight w:val="660"/>
        </w:trPr>
        <w:tc>
          <w:tcPr>
            <w:tcW w:w="1701" w:type="dxa"/>
            <w:vMerge/>
            <w:vAlign w:val="center"/>
            <w:hideMark/>
          </w:tcPr>
          <w:p w14:paraId="06307E1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D62A36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6) Thực hiện sinh hoạt CM theo kế hoạch</w:t>
            </w:r>
          </w:p>
        </w:tc>
        <w:tc>
          <w:tcPr>
            <w:tcW w:w="1984" w:type="dxa"/>
            <w:shd w:val="clear" w:color="auto" w:fill="auto"/>
            <w:vAlign w:val="center"/>
            <w:hideMark/>
          </w:tcPr>
          <w:p w14:paraId="1C239F34"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1D9F603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063BCF8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F95B0A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398FAD0" w14:textId="77777777" w:rsidTr="00C66285">
        <w:trPr>
          <w:trHeight w:val="360"/>
        </w:trPr>
        <w:tc>
          <w:tcPr>
            <w:tcW w:w="1701" w:type="dxa"/>
            <w:vMerge/>
            <w:vAlign w:val="center"/>
            <w:hideMark/>
          </w:tcPr>
          <w:p w14:paraId="38401A7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E442E8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984" w:type="dxa"/>
            <w:shd w:val="clear" w:color="auto" w:fill="auto"/>
            <w:vAlign w:val="center"/>
            <w:hideMark/>
          </w:tcPr>
          <w:p w14:paraId="68BAE9E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5AD425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2D6557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2C38652" w14:textId="77777777" w:rsidTr="00C66285">
        <w:trPr>
          <w:trHeight w:val="360"/>
        </w:trPr>
        <w:tc>
          <w:tcPr>
            <w:tcW w:w="1701" w:type="dxa"/>
            <w:vMerge/>
            <w:vAlign w:val="center"/>
            <w:hideMark/>
          </w:tcPr>
          <w:p w14:paraId="0EDAD5D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C49FECD"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DC1080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15E545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AD6F00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8546CA2" w14:textId="77777777" w:rsidTr="00C66285">
        <w:trPr>
          <w:trHeight w:val="660"/>
        </w:trPr>
        <w:tc>
          <w:tcPr>
            <w:tcW w:w="1701" w:type="dxa"/>
            <w:vMerge w:val="restart"/>
            <w:shd w:val="clear" w:color="auto" w:fill="auto"/>
            <w:vAlign w:val="center"/>
            <w:hideMark/>
          </w:tcPr>
          <w:p w14:paraId="5204FE0F" w14:textId="2E8C173F"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11-16/01/2027</w:t>
            </w:r>
            <w:r w:rsidRPr="00726F05">
              <w:rPr>
                <w:rFonts w:cs="Times New Roman"/>
                <w:color w:val="000000"/>
                <w:szCs w:val="26"/>
                <w:lang w:eastAsia="vi-VN"/>
              </w:rPr>
              <w:br/>
            </w:r>
            <w:r w:rsidRPr="00726F05">
              <w:rPr>
                <w:rFonts w:cs="Times New Roman"/>
                <w:b/>
                <w:bCs/>
                <w:color w:val="000000"/>
                <w:szCs w:val="26"/>
                <w:lang w:eastAsia="vi-VN"/>
              </w:rPr>
              <w:t>(tuần 1</w:t>
            </w:r>
            <w:r w:rsidR="00C66285">
              <w:rPr>
                <w:rFonts w:cs="Times New Roman"/>
                <w:b/>
                <w:bCs/>
                <w:color w:val="000000"/>
                <w:szCs w:val="26"/>
                <w:lang w:eastAsia="vi-VN"/>
              </w:rPr>
              <w:t>9</w:t>
            </w:r>
            <w:r w:rsidRPr="00726F05">
              <w:rPr>
                <w:rFonts w:cs="Times New Roman"/>
                <w:b/>
                <w:bCs/>
                <w:color w:val="000000"/>
                <w:szCs w:val="26"/>
                <w:lang w:eastAsia="vi-VN"/>
              </w:rPr>
              <w:t xml:space="preserve"> </w:t>
            </w:r>
            <w:r w:rsidR="00C66285">
              <w:rPr>
                <w:rFonts w:cs="Times New Roman"/>
                <w:b/>
                <w:bCs/>
                <w:color w:val="000000"/>
                <w:szCs w:val="26"/>
                <w:lang w:eastAsia="vi-VN"/>
              </w:rPr>
              <w:t>–Bổ sung</w:t>
            </w:r>
            <w:r w:rsidRPr="00726F05">
              <w:rPr>
                <w:rFonts w:cs="Times New Roman"/>
                <w:b/>
                <w:bCs/>
                <w:color w:val="000000"/>
                <w:szCs w:val="26"/>
                <w:lang w:eastAsia="vi-VN"/>
              </w:rPr>
              <w:t>)</w:t>
            </w:r>
          </w:p>
        </w:tc>
        <w:tc>
          <w:tcPr>
            <w:tcW w:w="6946" w:type="dxa"/>
            <w:shd w:val="clear" w:color="auto" w:fill="auto"/>
            <w:vAlign w:val="center"/>
            <w:hideMark/>
          </w:tcPr>
          <w:p w14:paraId="2493727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 (hoàn thành chưogn trình kỳ I)</w:t>
            </w:r>
          </w:p>
        </w:tc>
        <w:tc>
          <w:tcPr>
            <w:tcW w:w="1984" w:type="dxa"/>
            <w:shd w:val="clear" w:color="auto" w:fill="auto"/>
            <w:vAlign w:val="center"/>
            <w:hideMark/>
          </w:tcPr>
          <w:p w14:paraId="479B4A72"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2B83E3F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7DCE1BF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7133E9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E2729B3" w14:textId="77777777" w:rsidTr="00C66285">
        <w:trPr>
          <w:trHeight w:val="1320"/>
        </w:trPr>
        <w:tc>
          <w:tcPr>
            <w:tcW w:w="1701" w:type="dxa"/>
            <w:vMerge/>
            <w:vAlign w:val="center"/>
            <w:hideMark/>
          </w:tcPr>
          <w:p w14:paraId="09D87DE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1622AA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các đội KHKT, IELTS, KH=TA,..., dạy các chủ đề tập trung toàn trường; SH các Câu lạc bộ,…)</w:t>
            </w:r>
          </w:p>
        </w:tc>
        <w:tc>
          <w:tcPr>
            <w:tcW w:w="1984" w:type="dxa"/>
            <w:shd w:val="clear" w:color="auto" w:fill="auto"/>
            <w:vAlign w:val="center"/>
            <w:hideMark/>
          </w:tcPr>
          <w:p w14:paraId="3E0C3E6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76C31CE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3637E2A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8FF889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B88C4A5" w14:textId="77777777" w:rsidTr="00C66285">
        <w:trPr>
          <w:trHeight w:val="660"/>
        </w:trPr>
        <w:tc>
          <w:tcPr>
            <w:tcW w:w="1701" w:type="dxa"/>
            <w:vMerge/>
            <w:vAlign w:val="center"/>
            <w:hideMark/>
          </w:tcPr>
          <w:p w14:paraId="5F7777A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535B09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77C43471"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3D1CDDF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177C43F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5474E0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BFE26F0" w14:textId="77777777" w:rsidTr="00C66285">
        <w:trPr>
          <w:trHeight w:val="990"/>
        </w:trPr>
        <w:tc>
          <w:tcPr>
            <w:tcW w:w="1701" w:type="dxa"/>
            <w:vMerge/>
            <w:vAlign w:val="center"/>
            <w:hideMark/>
          </w:tcPr>
          <w:p w14:paraId="78ECDBE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1BE528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4) Thi HSG văn hoá 12 cấp tỉnh</w:t>
            </w:r>
          </w:p>
        </w:tc>
        <w:tc>
          <w:tcPr>
            <w:tcW w:w="1984" w:type="dxa"/>
            <w:shd w:val="clear" w:color="auto" w:fill="auto"/>
            <w:vAlign w:val="center"/>
            <w:hideMark/>
          </w:tcPr>
          <w:p w14:paraId="6D71559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 HSG</w:t>
            </w:r>
          </w:p>
        </w:tc>
        <w:tc>
          <w:tcPr>
            <w:tcW w:w="1701" w:type="dxa"/>
            <w:shd w:val="clear" w:color="auto" w:fill="auto"/>
            <w:noWrap/>
            <w:vAlign w:val="bottom"/>
            <w:hideMark/>
          </w:tcPr>
          <w:p w14:paraId="2FEC88E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04D994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62E4DD1" w14:textId="77777777" w:rsidTr="00C66285">
        <w:trPr>
          <w:trHeight w:val="660"/>
        </w:trPr>
        <w:tc>
          <w:tcPr>
            <w:tcW w:w="1701" w:type="dxa"/>
            <w:vMerge/>
            <w:vAlign w:val="center"/>
            <w:hideMark/>
          </w:tcPr>
          <w:p w14:paraId="40289F7A"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17AE07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5) Chỉ đạo công tác Sơ kết thi đua học kỳ I.</w:t>
            </w:r>
          </w:p>
        </w:tc>
        <w:tc>
          <w:tcPr>
            <w:tcW w:w="1984" w:type="dxa"/>
            <w:shd w:val="clear" w:color="auto" w:fill="auto"/>
            <w:vAlign w:val="center"/>
            <w:hideMark/>
          </w:tcPr>
          <w:p w14:paraId="12010FB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4DC4B00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DA1E08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1A33210" w14:textId="77777777" w:rsidTr="00C66285">
        <w:trPr>
          <w:trHeight w:val="660"/>
        </w:trPr>
        <w:tc>
          <w:tcPr>
            <w:tcW w:w="1701" w:type="dxa"/>
            <w:vMerge/>
            <w:vAlign w:val="center"/>
            <w:hideMark/>
          </w:tcPr>
          <w:p w14:paraId="096C111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1D746E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6) Hoàn thành báo cáo kết quả học kỳ I.</w:t>
            </w:r>
          </w:p>
        </w:tc>
        <w:tc>
          <w:tcPr>
            <w:tcW w:w="1984" w:type="dxa"/>
            <w:shd w:val="clear" w:color="auto" w:fill="auto"/>
            <w:vAlign w:val="center"/>
            <w:hideMark/>
          </w:tcPr>
          <w:p w14:paraId="0AC7558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1C28AE1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FABECA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1322563" w14:textId="77777777" w:rsidTr="00C66285">
        <w:trPr>
          <w:trHeight w:val="660"/>
        </w:trPr>
        <w:tc>
          <w:tcPr>
            <w:tcW w:w="1701" w:type="dxa"/>
            <w:vMerge/>
            <w:vAlign w:val="center"/>
            <w:hideMark/>
          </w:tcPr>
          <w:p w14:paraId="4CC476C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80D06B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7) Họp cha mẹ học sinh giữa năm học</w:t>
            </w:r>
          </w:p>
        </w:tc>
        <w:tc>
          <w:tcPr>
            <w:tcW w:w="1984" w:type="dxa"/>
            <w:shd w:val="clear" w:color="auto" w:fill="auto"/>
            <w:vAlign w:val="center"/>
            <w:hideMark/>
          </w:tcPr>
          <w:p w14:paraId="16C72ED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Theo phân công của LĐ</w:t>
            </w:r>
          </w:p>
        </w:tc>
        <w:tc>
          <w:tcPr>
            <w:tcW w:w="1701" w:type="dxa"/>
            <w:shd w:val="clear" w:color="auto" w:fill="auto"/>
            <w:noWrap/>
            <w:vAlign w:val="bottom"/>
            <w:hideMark/>
          </w:tcPr>
          <w:p w14:paraId="725D975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B83FA9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892206E" w14:textId="77777777" w:rsidTr="00C66285">
        <w:trPr>
          <w:trHeight w:val="360"/>
        </w:trPr>
        <w:tc>
          <w:tcPr>
            <w:tcW w:w="1701" w:type="dxa"/>
            <w:vMerge/>
            <w:vAlign w:val="center"/>
            <w:hideMark/>
          </w:tcPr>
          <w:p w14:paraId="5BD1245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16B6A6F"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0DED57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FB0892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28A8EB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2F51910" w14:textId="77777777" w:rsidTr="00C66285">
        <w:trPr>
          <w:trHeight w:val="360"/>
        </w:trPr>
        <w:tc>
          <w:tcPr>
            <w:tcW w:w="1701" w:type="dxa"/>
            <w:vMerge/>
            <w:vAlign w:val="center"/>
            <w:hideMark/>
          </w:tcPr>
          <w:p w14:paraId="78F2F1E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B3711DF"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2AB561A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B70A5C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B958AA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57F80AA" w14:textId="77777777" w:rsidTr="00C66285">
        <w:trPr>
          <w:trHeight w:val="660"/>
        </w:trPr>
        <w:tc>
          <w:tcPr>
            <w:tcW w:w="1701" w:type="dxa"/>
            <w:vMerge w:val="restart"/>
            <w:shd w:val="clear" w:color="auto" w:fill="auto"/>
            <w:vAlign w:val="center"/>
            <w:hideMark/>
          </w:tcPr>
          <w:p w14:paraId="7FCF3FF8" w14:textId="09DB9755"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18-23/01/2027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1-HKII</w:t>
            </w:r>
            <w:r w:rsidRPr="00726F05">
              <w:rPr>
                <w:rFonts w:cs="Times New Roman"/>
                <w:b/>
                <w:bCs/>
                <w:color w:val="000000"/>
                <w:szCs w:val="26"/>
                <w:lang w:eastAsia="vi-VN"/>
              </w:rPr>
              <w:t xml:space="preserve"> thực học)</w:t>
            </w:r>
          </w:p>
        </w:tc>
        <w:tc>
          <w:tcPr>
            <w:tcW w:w="6946" w:type="dxa"/>
            <w:shd w:val="clear" w:color="auto" w:fill="auto"/>
            <w:vAlign w:val="center"/>
            <w:hideMark/>
          </w:tcPr>
          <w:p w14:paraId="4CD6000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 HKII</w:t>
            </w:r>
          </w:p>
        </w:tc>
        <w:tc>
          <w:tcPr>
            <w:tcW w:w="1984" w:type="dxa"/>
            <w:shd w:val="clear" w:color="auto" w:fill="auto"/>
            <w:vAlign w:val="center"/>
            <w:hideMark/>
          </w:tcPr>
          <w:p w14:paraId="48CC2552"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CB,GV,NV</w:t>
            </w:r>
          </w:p>
          <w:p w14:paraId="5AC0A2A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xml:space="preserve"> và HS</w:t>
            </w:r>
          </w:p>
        </w:tc>
        <w:tc>
          <w:tcPr>
            <w:tcW w:w="1701" w:type="dxa"/>
            <w:shd w:val="clear" w:color="auto" w:fill="auto"/>
            <w:noWrap/>
            <w:vAlign w:val="bottom"/>
            <w:hideMark/>
          </w:tcPr>
          <w:p w14:paraId="2B2C3DF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B5275D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A15820F" w14:textId="77777777" w:rsidTr="00C66285">
        <w:trPr>
          <w:trHeight w:val="1320"/>
        </w:trPr>
        <w:tc>
          <w:tcPr>
            <w:tcW w:w="1701" w:type="dxa"/>
            <w:vMerge/>
            <w:vAlign w:val="center"/>
            <w:hideMark/>
          </w:tcPr>
          <w:p w14:paraId="0777BF2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7ECA99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các đội KHKT, IELTS, KH=TA,..., dạy các chủ đề tập trung toàn trường; SH các Câu lạc bộ,…)</w:t>
            </w:r>
          </w:p>
        </w:tc>
        <w:tc>
          <w:tcPr>
            <w:tcW w:w="1984" w:type="dxa"/>
            <w:shd w:val="clear" w:color="auto" w:fill="auto"/>
            <w:vAlign w:val="center"/>
            <w:hideMark/>
          </w:tcPr>
          <w:p w14:paraId="6D31B8D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278D5E3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7564F1F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CA2BC1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0C847CA" w14:textId="77777777" w:rsidTr="00C66285">
        <w:trPr>
          <w:trHeight w:val="360"/>
        </w:trPr>
        <w:tc>
          <w:tcPr>
            <w:tcW w:w="1701" w:type="dxa"/>
            <w:vMerge/>
            <w:vAlign w:val="center"/>
            <w:hideMark/>
          </w:tcPr>
          <w:p w14:paraId="362B67E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A3D8BF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663053E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670FD3C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53D6E9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0848508" w14:textId="77777777" w:rsidTr="00C66285">
        <w:trPr>
          <w:trHeight w:val="660"/>
        </w:trPr>
        <w:tc>
          <w:tcPr>
            <w:tcW w:w="1701" w:type="dxa"/>
            <w:vMerge/>
            <w:vAlign w:val="center"/>
            <w:hideMark/>
          </w:tcPr>
          <w:p w14:paraId="1E76B4F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B089A5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24157BDF"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673DD2A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49C75D2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04DB77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34C865D" w14:textId="77777777" w:rsidTr="00C66285">
        <w:trPr>
          <w:trHeight w:val="360"/>
        </w:trPr>
        <w:tc>
          <w:tcPr>
            <w:tcW w:w="1701" w:type="dxa"/>
            <w:vMerge/>
            <w:vAlign w:val="center"/>
            <w:hideMark/>
          </w:tcPr>
          <w:p w14:paraId="36F0693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00114A9"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04825B4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7F4A25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F058F0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10E37AD" w14:textId="77777777" w:rsidTr="00C66285">
        <w:trPr>
          <w:trHeight w:val="360"/>
        </w:trPr>
        <w:tc>
          <w:tcPr>
            <w:tcW w:w="1701" w:type="dxa"/>
            <w:vMerge/>
            <w:vAlign w:val="center"/>
            <w:hideMark/>
          </w:tcPr>
          <w:p w14:paraId="19CB659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B0445F7"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DFCE9D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AA410D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327986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CF43004" w14:textId="77777777" w:rsidTr="00C66285">
        <w:trPr>
          <w:trHeight w:val="360"/>
        </w:trPr>
        <w:tc>
          <w:tcPr>
            <w:tcW w:w="1701" w:type="dxa"/>
            <w:vMerge/>
            <w:vAlign w:val="center"/>
            <w:hideMark/>
          </w:tcPr>
          <w:p w14:paraId="497AD1A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7C99311"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B1BAAC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F733F3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34D70F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F37CA5E" w14:textId="77777777" w:rsidTr="00C66285">
        <w:trPr>
          <w:trHeight w:val="360"/>
        </w:trPr>
        <w:tc>
          <w:tcPr>
            <w:tcW w:w="1701" w:type="dxa"/>
            <w:vMerge/>
            <w:vAlign w:val="center"/>
            <w:hideMark/>
          </w:tcPr>
          <w:p w14:paraId="5EE2D35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ED24177"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2326470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E8088E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40FDA5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F21E885" w14:textId="77777777" w:rsidTr="00C66285">
        <w:trPr>
          <w:trHeight w:val="360"/>
        </w:trPr>
        <w:tc>
          <w:tcPr>
            <w:tcW w:w="1701" w:type="dxa"/>
            <w:vMerge/>
            <w:vAlign w:val="center"/>
            <w:hideMark/>
          </w:tcPr>
          <w:p w14:paraId="3A5B49B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B28F6CE"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D91358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6C0073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FE27EA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E070D54" w14:textId="77777777" w:rsidTr="00C66285">
        <w:trPr>
          <w:trHeight w:val="660"/>
        </w:trPr>
        <w:tc>
          <w:tcPr>
            <w:tcW w:w="1701" w:type="dxa"/>
            <w:vMerge w:val="restart"/>
            <w:shd w:val="clear" w:color="auto" w:fill="auto"/>
            <w:vAlign w:val="center"/>
            <w:hideMark/>
          </w:tcPr>
          <w:p w14:paraId="62E208F6" w14:textId="689DA2B2"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lastRenderedPageBreak/>
              <w:t xml:space="preserve">Tuần từ </w:t>
            </w:r>
            <w:r w:rsidRPr="00726F05">
              <w:rPr>
                <w:rFonts w:cs="Times New Roman"/>
                <w:color w:val="000000"/>
                <w:szCs w:val="26"/>
                <w:lang w:eastAsia="vi-VN"/>
              </w:rPr>
              <w:br/>
              <w:t>25-30/01/2027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2-HKII</w:t>
            </w:r>
            <w:r w:rsidRPr="00726F05">
              <w:rPr>
                <w:rFonts w:cs="Times New Roman"/>
                <w:b/>
                <w:bCs/>
                <w:color w:val="000000"/>
                <w:szCs w:val="26"/>
                <w:lang w:eastAsia="vi-VN"/>
              </w:rPr>
              <w:t>)</w:t>
            </w:r>
          </w:p>
        </w:tc>
        <w:tc>
          <w:tcPr>
            <w:tcW w:w="6946" w:type="dxa"/>
            <w:shd w:val="clear" w:color="auto" w:fill="auto"/>
            <w:vAlign w:val="center"/>
            <w:hideMark/>
          </w:tcPr>
          <w:p w14:paraId="147EAC9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5AB10EC6"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5590B8E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2C12D3E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959330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816B6CB" w14:textId="77777777" w:rsidTr="00C66285">
        <w:trPr>
          <w:trHeight w:val="1320"/>
        </w:trPr>
        <w:tc>
          <w:tcPr>
            <w:tcW w:w="1701" w:type="dxa"/>
            <w:vMerge/>
            <w:vAlign w:val="center"/>
            <w:hideMark/>
          </w:tcPr>
          <w:p w14:paraId="0F97001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EEA80F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các đội KHKT, IELTS, KH=TA,..., dạy các chủ đề tập trung toàn trường; SH các Câu lạc bộ,…)</w:t>
            </w:r>
          </w:p>
        </w:tc>
        <w:tc>
          <w:tcPr>
            <w:tcW w:w="1984" w:type="dxa"/>
            <w:shd w:val="clear" w:color="auto" w:fill="auto"/>
            <w:vAlign w:val="center"/>
            <w:hideMark/>
          </w:tcPr>
          <w:p w14:paraId="75634A91"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7D3082A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491122C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16EF0C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B1A3864" w14:textId="77777777" w:rsidTr="00C66285">
        <w:trPr>
          <w:trHeight w:val="660"/>
        </w:trPr>
        <w:tc>
          <w:tcPr>
            <w:tcW w:w="1701" w:type="dxa"/>
            <w:vMerge/>
            <w:vAlign w:val="center"/>
            <w:hideMark/>
          </w:tcPr>
          <w:p w14:paraId="6A6F305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69E1B9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3A968E6F"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3CE312D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6E5685C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8568AD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33A8282" w14:textId="77777777" w:rsidTr="00C66285">
        <w:trPr>
          <w:trHeight w:val="360"/>
        </w:trPr>
        <w:tc>
          <w:tcPr>
            <w:tcW w:w="1701" w:type="dxa"/>
            <w:vMerge/>
            <w:vAlign w:val="center"/>
            <w:hideMark/>
          </w:tcPr>
          <w:p w14:paraId="37F25B0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79BCBF9" w14:textId="77777777" w:rsidR="00726F05" w:rsidRPr="00726F05" w:rsidRDefault="00726F05" w:rsidP="00726F05">
            <w:pPr>
              <w:rPr>
                <w:rFonts w:cs="Times New Roman"/>
                <w:color w:val="000000"/>
                <w:szCs w:val="26"/>
                <w:lang w:val="vi-VN" w:eastAsia="vi-VN"/>
              </w:rPr>
            </w:pPr>
          </w:p>
        </w:tc>
        <w:tc>
          <w:tcPr>
            <w:tcW w:w="1984" w:type="dxa"/>
            <w:shd w:val="clear" w:color="auto" w:fill="auto"/>
            <w:noWrap/>
            <w:vAlign w:val="center"/>
            <w:hideMark/>
          </w:tcPr>
          <w:p w14:paraId="5EED0FE2" w14:textId="77777777" w:rsidR="00726F05" w:rsidRPr="00726F05" w:rsidRDefault="00726F05" w:rsidP="00726F05">
            <w:pPr>
              <w:rPr>
                <w:rFonts w:cs="Times New Roman"/>
                <w:sz w:val="20"/>
                <w:szCs w:val="20"/>
                <w:lang w:val="vi-VN" w:eastAsia="vi-VN"/>
              </w:rPr>
            </w:pPr>
          </w:p>
        </w:tc>
        <w:tc>
          <w:tcPr>
            <w:tcW w:w="1701" w:type="dxa"/>
            <w:shd w:val="clear" w:color="auto" w:fill="auto"/>
            <w:noWrap/>
            <w:vAlign w:val="bottom"/>
            <w:hideMark/>
          </w:tcPr>
          <w:p w14:paraId="478737A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96FDB3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0C1B79F" w14:textId="77777777" w:rsidTr="00C66285">
        <w:trPr>
          <w:trHeight w:val="360"/>
        </w:trPr>
        <w:tc>
          <w:tcPr>
            <w:tcW w:w="1701" w:type="dxa"/>
            <w:vMerge/>
            <w:vAlign w:val="center"/>
            <w:hideMark/>
          </w:tcPr>
          <w:p w14:paraId="36AD9CC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D64592E"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DBE203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1E6A40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82FE71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20C5298" w14:textId="77777777" w:rsidTr="00C66285">
        <w:trPr>
          <w:trHeight w:val="660"/>
        </w:trPr>
        <w:tc>
          <w:tcPr>
            <w:tcW w:w="1701" w:type="dxa"/>
            <w:vMerge w:val="restart"/>
            <w:shd w:val="clear" w:color="auto" w:fill="auto"/>
            <w:vAlign w:val="center"/>
            <w:hideMark/>
          </w:tcPr>
          <w:p w14:paraId="62AE2D2B" w14:textId="2B6152BA"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01-06/02/2027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3-hkII</w:t>
            </w:r>
            <w:r w:rsidRPr="00726F05">
              <w:rPr>
                <w:rFonts w:cs="Times New Roman"/>
                <w:b/>
                <w:bCs/>
                <w:color w:val="000000"/>
                <w:szCs w:val="26"/>
                <w:lang w:eastAsia="vi-VN"/>
              </w:rPr>
              <w:t>)</w:t>
            </w:r>
          </w:p>
        </w:tc>
        <w:tc>
          <w:tcPr>
            <w:tcW w:w="6946" w:type="dxa"/>
            <w:shd w:val="clear" w:color="auto" w:fill="auto"/>
            <w:vAlign w:val="center"/>
            <w:hideMark/>
          </w:tcPr>
          <w:p w14:paraId="4F07C5B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78395B1E"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4B6972F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276CBC0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17574B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78131C1" w14:textId="77777777" w:rsidTr="00C66285">
        <w:trPr>
          <w:trHeight w:val="1320"/>
        </w:trPr>
        <w:tc>
          <w:tcPr>
            <w:tcW w:w="1701" w:type="dxa"/>
            <w:vMerge/>
            <w:vAlign w:val="center"/>
            <w:hideMark/>
          </w:tcPr>
          <w:p w14:paraId="0DC98C8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821D65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các đội KHKT, IELTS, KH=TA,..., dạy các chủ đề tập trung toàn trường; SH các Câu lạc bộ,…)</w:t>
            </w:r>
          </w:p>
        </w:tc>
        <w:tc>
          <w:tcPr>
            <w:tcW w:w="1984" w:type="dxa"/>
            <w:shd w:val="clear" w:color="auto" w:fill="auto"/>
            <w:vAlign w:val="center"/>
            <w:hideMark/>
          </w:tcPr>
          <w:p w14:paraId="152793C8"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2A5D158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500FCCE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933E91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69769ED" w14:textId="77777777" w:rsidTr="00C66285">
        <w:trPr>
          <w:trHeight w:val="660"/>
        </w:trPr>
        <w:tc>
          <w:tcPr>
            <w:tcW w:w="1701" w:type="dxa"/>
            <w:vMerge/>
            <w:vAlign w:val="center"/>
            <w:hideMark/>
          </w:tcPr>
          <w:p w14:paraId="225E874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F78007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59B78B82"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716FDAB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6B27365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A5C6B9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7AC7C5E" w14:textId="77777777" w:rsidTr="00C66285">
        <w:trPr>
          <w:trHeight w:val="360"/>
        </w:trPr>
        <w:tc>
          <w:tcPr>
            <w:tcW w:w="1701" w:type="dxa"/>
            <w:vMerge/>
            <w:vAlign w:val="center"/>
            <w:hideMark/>
          </w:tcPr>
          <w:p w14:paraId="19C7712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34DC183"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2905833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3880A3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4FD622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E26F2A2" w14:textId="77777777" w:rsidTr="00C66285">
        <w:trPr>
          <w:trHeight w:val="360"/>
        </w:trPr>
        <w:tc>
          <w:tcPr>
            <w:tcW w:w="1701" w:type="dxa"/>
            <w:vMerge/>
            <w:vAlign w:val="center"/>
            <w:hideMark/>
          </w:tcPr>
          <w:p w14:paraId="1F2BED1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332E451"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026DDF4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C1B775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4BE289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15DC48F" w14:textId="77777777" w:rsidTr="00C66285">
        <w:trPr>
          <w:trHeight w:val="360"/>
        </w:trPr>
        <w:tc>
          <w:tcPr>
            <w:tcW w:w="1701" w:type="dxa"/>
            <w:vMerge/>
            <w:vAlign w:val="center"/>
            <w:hideMark/>
          </w:tcPr>
          <w:p w14:paraId="5736EDE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1522BA2"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7860C8D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4056B4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EF1127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BB40AD2" w14:textId="77777777" w:rsidTr="00C66285">
        <w:trPr>
          <w:trHeight w:val="360"/>
        </w:trPr>
        <w:tc>
          <w:tcPr>
            <w:tcW w:w="1701" w:type="dxa"/>
            <w:vMerge/>
            <w:vAlign w:val="center"/>
            <w:hideMark/>
          </w:tcPr>
          <w:p w14:paraId="554A625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1AA7207"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22E53DA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F7AF19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A939B2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AE115AC" w14:textId="77777777" w:rsidTr="00C66285">
        <w:trPr>
          <w:trHeight w:val="360"/>
        </w:trPr>
        <w:tc>
          <w:tcPr>
            <w:tcW w:w="1701" w:type="dxa"/>
            <w:vMerge/>
            <w:vAlign w:val="center"/>
            <w:hideMark/>
          </w:tcPr>
          <w:p w14:paraId="55100A7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36E011F"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0E2DDB3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03F24A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16E989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CB052D1" w14:textId="77777777" w:rsidTr="00C66285">
        <w:trPr>
          <w:trHeight w:val="360"/>
        </w:trPr>
        <w:tc>
          <w:tcPr>
            <w:tcW w:w="1701" w:type="dxa"/>
            <w:vMerge/>
            <w:vAlign w:val="center"/>
            <w:hideMark/>
          </w:tcPr>
          <w:p w14:paraId="58095D7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A54AE45"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DAE84C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B29908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4996B2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16C5A0F" w14:textId="77777777" w:rsidTr="00C66285">
        <w:trPr>
          <w:trHeight w:val="660"/>
        </w:trPr>
        <w:tc>
          <w:tcPr>
            <w:tcW w:w="1701" w:type="dxa"/>
            <w:vMerge w:val="restart"/>
            <w:shd w:val="clear" w:color="auto" w:fill="auto"/>
            <w:vAlign w:val="center"/>
            <w:hideMark/>
          </w:tcPr>
          <w:p w14:paraId="7365F6BC" w14:textId="60A1F67A"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lastRenderedPageBreak/>
              <w:t xml:space="preserve">Tuần từ </w:t>
            </w:r>
            <w:r w:rsidRPr="00726F05">
              <w:rPr>
                <w:rFonts w:cs="Times New Roman"/>
                <w:color w:val="000000"/>
                <w:szCs w:val="26"/>
                <w:lang w:eastAsia="vi-VN"/>
              </w:rPr>
              <w:br/>
              <w:t>08-13/02/2027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4</w:t>
            </w:r>
            <w:r w:rsidRPr="00726F05">
              <w:rPr>
                <w:rFonts w:cs="Times New Roman"/>
                <w:b/>
                <w:bCs/>
                <w:color w:val="000000"/>
                <w:szCs w:val="26"/>
                <w:lang w:eastAsia="vi-VN"/>
              </w:rPr>
              <w:t xml:space="preserve"> </w:t>
            </w:r>
            <w:r w:rsidR="00C66285">
              <w:rPr>
                <w:rFonts w:cs="Times New Roman"/>
                <w:b/>
                <w:bCs/>
                <w:color w:val="000000"/>
                <w:szCs w:val="26"/>
                <w:lang w:eastAsia="vi-VN"/>
              </w:rPr>
              <w:t>-HKII</w:t>
            </w:r>
            <w:r w:rsidRPr="00726F05">
              <w:rPr>
                <w:rFonts w:cs="Times New Roman"/>
                <w:b/>
                <w:bCs/>
                <w:color w:val="000000"/>
                <w:szCs w:val="26"/>
                <w:lang w:eastAsia="vi-VN"/>
              </w:rPr>
              <w:t>)</w:t>
            </w:r>
          </w:p>
        </w:tc>
        <w:tc>
          <w:tcPr>
            <w:tcW w:w="6946" w:type="dxa"/>
            <w:shd w:val="clear" w:color="auto" w:fill="auto"/>
            <w:vAlign w:val="center"/>
            <w:hideMark/>
          </w:tcPr>
          <w:p w14:paraId="29B7903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0223986C"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2A9B1AF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1B65296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2F2387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C13E357" w14:textId="77777777" w:rsidTr="00C66285">
        <w:trPr>
          <w:trHeight w:val="1320"/>
        </w:trPr>
        <w:tc>
          <w:tcPr>
            <w:tcW w:w="1701" w:type="dxa"/>
            <w:vMerge/>
            <w:vAlign w:val="center"/>
            <w:hideMark/>
          </w:tcPr>
          <w:p w14:paraId="64C7D9D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1FC4E8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các đội KHKT, IELTS, KH=TA,..., dạy các chủ đề tập trung toàn trường; SH các Câu lạc bộ,…)</w:t>
            </w:r>
          </w:p>
        </w:tc>
        <w:tc>
          <w:tcPr>
            <w:tcW w:w="1984" w:type="dxa"/>
            <w:shd w:val="clear" w:color="auto" w:fill="auto"/>
            <w:vAlign w:val="center"/>
            <w:hideMark/>
          </w:tcPr>
          <w:p w14:paraId="275DEAA3"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58FF354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51AB91E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E090BB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E382A3E" w14:textId="77777777" w:rsidTr="00C66285">
        <w:trPr>
          <w:trHeight w:val="360"/>
        </w:trPr>
        <w:tc>
          <w:tcPr>
            <w:tcW w:w="1701" w:type="dxa"/>
            <w:vMerge/>
            <w:vAlign w:val="center"/>
            <w:hideMark/>
          </w:tcPr>
          <w:p w14:paraId="22057BB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767DFB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76FF41B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398893B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798DBE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A65B484" w14:textId="77777777" w:rsidTr="00C66285">
        <w:trPr>
          <w:trHeight w:val="360"/>
        </w:trPr>
        <w:tc>
          <w:tcPr>
            <w:tcW w:w="1701" w:type="dxa"/>
            <w:vMerge/>
            <w:vAlign w:val="center"/>
            <w:hideMark/>
          </w:tcPr>
          <w:p w14:paraId="5BB96EC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3DAC0F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4) Thi KHKT-STEM, …cấp tỉnh (nếu có)</w:t>
            </w:r>
          </w:p>
        </w:tc>
        <w:tc>
          <w:tcPr>
            <w:tcW w:w="1984" w:type="dxa"/>
            <w:shd w:val="clear" w:color="auto" w:fill="auto"/>
            <w:noWrap/>
            <w:vAlign w:val="center"/>
            <w:hideMark/>
          </w:tcPr>
          <w:p w14:paraId="2A29E8A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4CEFA3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36164D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4BC7F53" w14:textId="77777777" w:rsidTr="00C66285">
        <w:trPr>
          <w:trHeight w:val="360"/>
        </w:trPr>
        <w:tc>
          <w:tcPr>
            <w:tcW w:w="1701" w:type="dxa"/>
            <w:vMerge/>
            <w:vAlign w:val="center"/>
            <w:hideMark/>
          </w:tcPr>
          <w:p w14:paraId="6ACAF8D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7B8C4CC"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662694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86C9D5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9DD957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B2AAEBF" w14:textId="77777777" w:rsidTr="00C66285">
        <w:trPr>
          <w:trHeight w:val="360"/>
        </w:trPr>
        <w:tc>
          <w:tcPr>
            <w:tcW w:w="1701" w:type="dxa"/>
            <w:vMerge/>
            <w:vAlign w:val="center"/>
            <w:hideMark/>
          </w:tcPr>
          <w:p w14:paraId="2E6D85B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AAFB345"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017D263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9302F7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89A1BD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F359857" w14:textId="77777777" w:rsidTr="00C66285">
        <w:trPr>
          <w:trHeight w:val="360"/>
        </w:trPr>
        <w:tc>
          <w:tcPr>
            <w:tcW w:w="1701" w:type="dxa"/>
            <w:vMerge/>
            <w:vAlign w:val="center"/>
            <w:hideMark/>
          </w:tcPr>
          <w:p w14:paraId="4F7E8C3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4D6B223"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7B7CC87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D23A90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C18D1C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9202AA6" w14:textId="77777777" w:rsidTr="00C66285">
        <w:trPr>
          <w:trHeight w:val="360"/>
        </w:trPr>
        <w:tc>
          <w:tcPr>
            <w:tcW w:w="1701" w:type="dxa"/>
            <w:vMerge/>
            <w:vAlign w:val="center"/>
            <w:hideMark/>
          </w:tcPr>
          <w:p w14:paraId="0622068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261BA2B"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A2FDBE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9136C4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92CDCD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384A49F" w14:textId="77777777" w:rsidTr="00C66285">
        <w:trPr>
          <w:trHeight w:val="360"/>
        </w:trPr>
        <w:tc>
          <w:tcPr>
            <w:tcW w:w="1701" w:type="dxa"/>
            <w:vMerge/>
            <w:vAlign w:val="center"/>
            <w:hideMark/>
          </w:tcPr>
          <w:p w14:paraId="7210EB5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E220616"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A502F9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13DA2A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4956D0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7B04FD0" w14:textId="77777777" w:rsidTr="00C66285">
        <w:trPr>
          <w:trHeight w:val="360"/>
        </w:trPr>
        <w:tc>
          <w:tcPr>
            <w:tcW w:w="1701" w:type="dxa"/>
            <w:vMerge w:val="restart"/>
            <w:shd w:val="clear" w:color="auto" w:fill="auto"/>
            <w:vAlign w:val="center"/>
            <w:hideMark/>
          </w:tcPr>
          <w:p w14:paraId="72AC4F7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15-20/02/2027</w:t>
            </w:r>
          </w:p>
        </w:tc>
        <w:tc>
          <w:tcPr>
            <w:tcW w:w="6946" w:type="dxa"/>
            <w:shd w:val="clear" w:color="000000" w:fill="FFFF00"/>
            <w:vAlign w:val="center"/>
            <w:hideMark/>
          </w:tcPr>
          <w:p w14:paraId="5772BAAA"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Nghỉ tết âm lịch</w:t>
            </w:r>
          </w:p>
        </w:tc>
        <w:tc>
          <w:tcPr>
            <w:tcW w:w="1984" w:type="dxa"/>
            <w:shd w:val="clear" w:color="auto" w:fill="auto"/>
            <w:noWrap/>
            <w:vAlign w:val="center"/>
            <w:hideMark/>
          </w:tcPr>
          <w:p w14:paraId="676FEB9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BADE5E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959DE4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4882ADA" w14:textId="77777777" w:rsidTr="00C66285">
        <w:trPr>
          <w:trHeight w:val="360"/>
        </w:trPr>
        <w:tc>
          <w:tcPr>
            <w:tcW w:w="1701" w:type="dxa"/>
            <w:vMerge/>
            <w:vAlign w:val="center"/>
            <w:hideMark/>
          </w:tcPr>
          <w:p w14:paraId="01F29D2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382C82A"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B45D08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05E5AC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ECE89C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DB3A3B0" w14:textId="77777777" w:rsidTr="00C66285">
        <w:trPr>
          <w:trHeight w:val="360"/>
        </w:trPr>
        <w:tc>
          <w:tcPr>
            <w:tcW w:w="1701" w:type="dxa"/>
            <w:vMerge/>
            <w:vAlign w:val="center"/>
            <w:hideMark/>
          </w:tcPr>
          <w:p w14:paraId="66E0B05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4D97D2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6A2231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528395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32C833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8B5F66D" w14:textId="77777777" w:rsidTr="00C66285">
        <w:trPr>
          <w:trHeight w:val="360"/>
        </w:trPr>
        <w:tc>
          <w:tcPr>
            <w:tcW w:w="1701" w:type="dxa"/>
            <w:vMerge/>
            <w:vAlign w:val="center"/>
            <w:hideMark/>
          </w:tcPr>
          <w:p w14:paraId="3F9B596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5C17C5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2ACAF63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755283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8F4F70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9995A21" w14:textId="77777777" w:rsidTr="00C66285">
        <w:trPr>
          <w:trHeight w:val="360"/>
        </w:trPr>
        <w:tc>
          <w:tcPr>
            <w:tcW w:w="1701" w:type="dxa"/>
            <w:vMerge/>
            <w:vAlign w:val="center"/>
            <w:hideMark/>
          </w:tcPr>
          <w:p w14:paraId="57BB8B7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0E316B9"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2EB88A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0E6598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004F78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7E43C2E" w14:textId="77777777" w:rsidTr="00C66285">
        <w:trPr>
          <w:trHeight w:val="660"/>
        </w:trPr>
        <w:tc>
          <w:tcPr>
            <w:tcW w:w="1701" w:type="dxa"/>
            <w:vMerge w:val="restart"/>
            <w:shd w:val="clear" w:color="auto" w:fill="auto"/>
            <w:vAlign w:val="center"/>
            <w:hideMark/>
          </w:tcPr>
          <w:p w14:paraId="5B23542A" w14:textId="317FF092"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22-27/02/2027</w:t>
            </w:r>
            <w:r w:rsidRPr="00726F05">
              <w:rPr>
                <w:rFonts w:cs="Times New Roman"/>
                <w:color w:val="000000"/>
                <w:szCs w:val="26"/>
                <w:lang w:eastAsia="vi-VN"/>
              </w:rPr>
              <w:br/>
            </w:r>
            <w:r w:rsidRPr="00726F05">
              <w:rPr>
                <w:rFonts w:cs="Times New Roman"/>
                <w:b/>
                <w:bCs/>
                <w:color w:val="000000"/>
                <w:szCs w:val="26"/>
                <w:lang w:eastAsia="vi-VN"/>
              </w:rPr>
              <w:t>(tuần</w:t>
            </w:r>
            <w:r w:rsidR="00C66285">
              <w:rPr>
                <w:rFonts w:cs="Times New Roman"/>
                <w:b/>
                <w:bCs/>
                <w:color w:val="000000"/>
                <w:szCs w:val="26"/>
                <w:lang w:eastAsia="vi-VN"/>
              </w:rPr>
              <w:t xml:space="preserve"> 5</w:t>
            </w:r>
            <w:r w:rsidRPr="00726F05">
              <w:rPr>
                <w:rFonts w:cs="Times New Roman"/>
                <w:b/>
                <w:bCs/>
                <w:color w:val="000000"/>
                <w:szCs w:val="26"/>
                <w:lang w:eastAsia="vi-VN"/>
              </w:rPr>
              <w:t xml:space="preserve"> </w:t>
            </w:r>
            <w:r w:rsidR="00C66285">
              <w:rPr>
                <w:rFonts w:cs="Times New Roman"/>
                <w:b/>
                <w:bCs/>
                <w:color w:val="000000"/>
                <w:szCs w:val="26"/>
                <w:lang w:eastAsia="vi-VN"/>
              </w:rPr>
              <w:t>-HKII</w:t>
            </w:r>
            <w:r w:rsidRPr="00726F05">
              <w:rPr>
                <w:rFonts w:cs="Times New Roman"/>
                <w:b/>
                <w:bCs/>
                <w:color w:val="000000"/>
                <w:szCs w:val="26"/>
                <w:lang w:eastAsia="vi-VN"/>
              </w:rPr>
              <w:t>)</w:t>
            </w:r>
          </w:p>
        </w:tc>
        <w:tc>
          <w:tcPr>
            <w:tcW w:w="6946" w:type="dxa"/>
            <w:shd w:val="clear" w:color="auto" w:fill="auto"/>
            <w:vAlign w:val="center"/>
            <w:hideMark/>
          </w:tcPr>
          <w:p w14:paraId="7560C79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1CD5E11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542A201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F1D737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B090B4C" w14:textId="77777777" w:rsidTr="00C66285">
        <w:trPr>
          <w:trHeight w:val="1320"/>
        </w:trPr>
        <w:tc>
          <w:tcPr>
            <w:tcW w:w="1701" w:type="dxa"/>
            <w:vMerge/>
            <w:vAlign w:val="center"/>
            <w:hideMark/>
          </w:tcPr>
          <w:p w14:paraId="69E58C5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64611C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các đội KHKT, IELTS, KH=TA,..., dạy các chủ đề tập trung toàn trường; SH các Câu lạc bộ,…)</w:t>
            </w:r>
          </w:p>
        </w:tc>
        <w:tc>
          <w:tcPr>
            <w:tcW w:w="1984" w:type="dxa"/>
            <w:shd w:val="clear" w:color="auto" w:fill="auto"/>
            <w:vAlign w:val="center"/>
            <w:hideMark/>
          </w:tcPr>
          <w:p w14:paraId="69255BF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59459D3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EAD57A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7172058" w14:textId="77777777" w:rsidTr="00C66285">
        <w:trPr>
          <w:trHeight w:val="360"/>
        </w:trPr>
        <w:tc>
          <w:tcPr>
            <w:tcW w:w="1701" w:type="dxa"/>
            <w:vMerge/>
            <w:vAlign w:val="center"/>
            <w:hideMark/>
          </w:tcPr>
          <w:p w14:paraId="650323B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47E442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3B086A4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4CE0DEE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9D54DD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7009646" w14:textId="77777777" w:rsidTr="00C66285">
        <w:trPr>
          <w:trHeight w:val="360"/>
        </w:trPr>
        <w:tc>
          <w:tcPr>
            <w:tcW w:w="1701" w:type="dxa"/>
            <w:vMerge/>
            <w:vAlign w:val="center"/>
            <w:hideMark/>
          </w:tcPr>
          <w:p w14:paraId="0D40AC8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526B73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4) Thi KHKT-STEM, …cấp tỉnh (nếu có)</w:t>
            </w:r>
          </w:p>
        </w:tc>
        <w:tc>
          <w:tcPr>
            <w:tcW w:w="1984" w:type="dxa"/>
            <w:shd w:val="clear" w:color="auto" w:fill="auto"/>
            <w:noWrap/>
            <w:vAlign w:val="center"/>
            <w:hideMark/>
          </w:tcPr>
          <w:p w14:paraId="394F977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D728BF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E6F82F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0042D1F" w14:textId="77777777" w:rsidTr="00C66285">
        <w:trPr>
          <w:trHeight w:val="660"/>
        </w:trPr>
        <w:tc>
          <w:tcPr>
            <w:tcW w:w="1701" w:type="dxa"/>
            <w:vMerge/>
            <w:vAlign w:val="center"/>
            <w:hideMark/>
          </w:tcPr>
          <w:p w14:paraId="7C91D32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15F0D5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5) Thực hiện sinh hoạt CM theo kế hoạch</w:t>
            </w:r>
          </w:p>
        </w:tc>
        <w:tc>
          <w:tcPr>
            <w:tcW w:w="1984" w:type="dxa"/>
            <w:shd w:val="clear" w:color="auto" w:fill="auto"/>
            <w:vAlign w:val="center"/>
            <w:hideMark/>
          </w:tcPr>
          <w:p w14:paraId="36905C4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5B30480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6477FF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9E282A0" w14:textId="77777777" w:rsidTr="00C66285">
        <w:trPr>
          <w:trHeight w:val="360"/>
        </w:trPr>
        <w:tc>
          <w:tcPr>
            <w:tcW w:w="1701" w:type="dxa"/>
            <w:vMerge/>
            <w:vAlign w:val="center"/>
            <w:hideMark/>
          </w:tcPr>
          <w:p w14:paraId="1B43DFA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5E8820F"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3D2323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1DE689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C5F2A3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509820D" w14:textId="77777777" w:rsidTr="00C66285">
        <w:trPr>
          <w:trHeight w:val="360"/>
        </w:trPr>
        <w:tc>
          <w:tcPr>
            <w:tcW w:w="1701" w:type="dxa"/>
            <w:vMerge/>
            <w:vAlign w:val="center"/>
            <w:hideMark/>
          </w:tcPr>
          <w:p w14:paraId="01BA296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DD29F24"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743022A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5AEA48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7EAC80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DB4C374" w14:textId="77777777" w:rsidTr="00C66285">
        <w:trPr>
          <w:trHeight w:val="660"/>
        </w:trPr>
        <w:tc>
          <w:tcPr>
            <w:tcW w:w="1701" w:type="dxa"/>
            <w:vMerge w:val="restart"/>
            <w:shd w:val="clear" w:color="auto" w:fill="auto"/>
            <w:vAlign w:val="center"/>
            <w:hideMark/>
          </w:tcPr>
          <w:p w14:paraId="28CEF2B5" w14:textId="2E66FAB1"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01-06/03/2027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6-HKII</w:t>
            </w:r>
            <w:r w:rsidRPr="00726F05">
              <w:rPr>
                <w:rFonts w:cs="Times New Roman"/>
                <w:b/>
                <w:bCs/>
                <w:color w:val="000000"/>
                <w:szCs w:val="26"/>
                <w:lang w:eastAsia="vi-VN"/>
              </w:rPr>
              <w:t>)</w:t>
            </w:r>
          </w:p>
        </w:tc>
        <w:tc>
          <w:tcPr>
            <w:tcW w:w="6946" w:type="dxa"/>
            <w:shd w:val="clear" w:color="auto" w:fill="auto"/>
            <w:vAlign w:val="center"/>
            <w:hideMark/>
          </w:tcPr>
          <w:p w14:paraId="2641D64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46C566E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1E09D6A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7A7DA97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1DB861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5613601" w14:textId="77777777" w:rsidTr="00C66285">
        <w:trPr>
          <w:trHeight w:val="1038"/>
        </w:trPr>
        <w:tc>
          <w:tcPr>
            <w:tcW w:w="1701" w:type="dxa"/>
            <w:vMerge/>
            <w:vAlign w:val="center"/>
            <w:hideMark/>
          </w:tcPr>
          <w:p w14:paraId="3ABB067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3F3EE7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bồi dưỡng học sinh giỏi các đội KHKT, IELTS, KH=TA,..., dạy các chủ đề tập trung toàn trường; SH các Câu lạc bộ,…)</w:t>
            </w:r>
          </w:p>
        </w:tc>
        <w:tc>
          <w:tcPr>
            <w:tcW w:w="1984" w:type="dxa"/>
            <w:shd w:val="clear" w:color="auto" w:fill="auto"/>
            <w:vAlign w:val="center"/>
            <w:hideMark/>
          </w:tcPr>
          <w:p w14:paraId="300FAF3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64C160A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9A54BF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10606EC" w14:textId="77777777" w:rsidTr="00C66285">
        <w:trPr>
          <w:trHeight w:val="660"/>
        </w:trPr>
        <w:tc>
          <w:tcPr>
            <w:tcW w:w="1701" w:type="dxa"/>
            <w:vMerge/>
            <w:vAlign w:val="center"/>
            <w:hideMark/>
          </w:tcPr>
          <w:p w14:paraId="7D6178F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F6A62D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4F5E941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7A651DB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431AEA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3AF0B04" w14:textId="77777777" w:rsidTr="00C66285">
        <w:trPr>
          <w:trHeight w:val="360"/>
        </w:trPr>
        <w:tc>
          <w:tcPr>
            <w:tcW w:w="1701" w:type="dxa"/>
            <w:vMerge/>
            <w:vAlign w:val="center"/>
            <w:hideMark/>
          </w:tcPr>
          <w:p w14:paraId="6F4465C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E0229B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4) Thi KHKT-STEM, …cấp tỉnh (nếu có)</w:t>
            </w:r>
          </w:p>
        </w:tc>
        <w:tc>
          <w:tcPr>
            <w:tcW w:w="1984" w:type="dxa"/>
            <w:shd w:val="clear" w:color="auto" w:fill="auto"/>
            <w:noWrap/>
            <w:vAlign w:val="center"/>
            <w:hideMark/>
          </w:tcPr>
          <w:p w14:paraId="2406120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7EEDFF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21250B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E3E7AC4" w14:textId="77777777" w:rsidTr="00C66285">
        <w:trPr>
          <w:trHeight w:val="360"/>
        </w:trPr>
        <w:tc>
          <w:tcPr>
            <w:tcW w:w="1701" w:type="dxa"/>
            <w:vMerge/>
            <w:vAlign w:val="center"/>
            <w:hideMark/>
          </w:tcPr>
          <w:p w14:paraId="7D467B6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3FA2925"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7F091F6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C0747C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E5A6E1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FDCD3BF" w14:textId="77777777" w:rsidTr="00C66285">
        <w:trPr>
          <w:trHeight w:val="360"/>
        </w:trPr>
        <w:tc>
          <w:tcPr>
            <w:tcW w:w="1701" w:type="dxa"/>
            <w:vMerge/>
            <w:vAlign w:val="center"/>
            <w:hideMark/>
          </w:tcPr>
          <w:p w14:paraId="4DF8883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28DBB95"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22621FA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965A31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B2F47A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B631B49" w14:textId="77777777" w:rsidTr="00C66285">
        <w:trPr>
          <w:trHeight w:val="360"/>
        </w:trPr>
        <w:tc>
          <w:tcPr>
            <w:tcW w:w="1701" w:type="dxa"/>
            <w:vMerge/>
            <w:vAlign w:val="center"/>
            <w:hideMark/>
          </w:tcPr>
          <w:p w14:paraId="75B4067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6684F3C"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AB4622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52726B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A0560E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E276448" w14:textId="77777777" w:rsidTr="00C66285">
        <w:trPr>
          <w:trHeight w:val="660"/>
        </w:trPr>
        <w:tc>
          <w:tcPr>
            <w:tcW w:w="1701" w:type="dxa"/>
            <w:vMerge w:val="restart"/>
            <w:shd w:val="clear" w:color="auto" w:fill="auto"/>
            <w:vAlign w:val="center"/>
            <w:hideMark/>
          </w:tcPr>
          <w:p w14:paraId="241AC784" w14:textId="3004406A"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08-13/03/2027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7-HKII</w:t>
            </w:r>
            <w:r w:rsidRPr="00726F05">
              <w:rPr>
                <w:rFonts w:cs="Times New Roman"/>
                <w:b/>
                <w:bCs/>
                <w:color w:val="000000"/>
                <w:szCs w:val="26"/>
                <w:lang w:eastAsia="vi-VN"/>
              </w:rPr>
              <w:t>)</w:t>
            </w:r>
          </w:p>
        </w:tc>
        <w:tc>
          <w:tcPr>
            <w:tcW w:w="6946" w:type="dxa"/>
            <w:shd w:val="clear" w:color="auto" w:fill="auto"/>
            <w:vAlign w:val="center"/>
            <w:hideMark/>
          </w:tcPr>
          <w:p w14:paraId="3264E08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63058EA0"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673D813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3D92125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7D554E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78B4E53" w14:textId="77777777" w:rsidTr="00C66285">
        <w:trPr>
          <w:trHeight w:val="990"/>
        </w:trPr>
        <w:tc>
          <w:tcPr>
            <w:tcW w:w="1701" w:type="dxa"/>
            <w:vMerge/>
            <w:vAlign w:val="center"/>
            <w:hideMark/>
          </w:tcPr>
          <w:p w14:paraId="083EFEB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3BF77A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135EC140"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CB,GV,NV </w:t>
            </w:r>
          </w:p>
          <w:p w14:paraId="35287DE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và HS</w:t>
            </w:r>
          </w:p>
        </w:tc>
        <w:tc>
          <w:tcPr>
            <w:tcW w:w="1701" w:type="dxa"/>
            <w:shd w:val="clear" w:color="auto" w:fill="auto"/>
            <w:noWrap/>
            <w:vAlign w:val="bottom"/>
            <w:hideMark/>
          </w:tcPr>
          <w:p w14:paraId="6D72F5F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E52BF8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304FDED" w14:textId="77777777" w:rsidTr="00C66285">
        <w:trPr>
          <w:trHeight w:val="660"/>
        </w:trPr>
        <w:tc>
          <w:tcPr>
            <w:tcW w:w="1701" w:type="dxa"/>
            <w:vMerge/>
            <w:vAlign w:val="center"/>
            <w:hideMark/>
          </w:tcPr>
          <w:p w14:paraId="3648B8B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EE33A5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0E421119" w14:textId="77777777" w:rsidR="00726F05" w:rsidRPr="00726F05" w:rsidRDefault="00726F05" w:rsidP="00726F05">
            <w:pPr>
              <w:jc w:val="center"/>
              <w:rPr>
                <w:rFonts w:cs="Times New Roman"/>
                <w:color w:val="000000"/>
                <w:szCs w:val="26"/>
                <w:lang w:eastAsia="vi-VN"/>
              </w:rPr>
            </w:pPr>
            <w:r w:rsidRPr="00726F05">
              <w:rPr>
                <w:rFonts w:cs="Times New Roman"/>
                <w:color w:val="000000"/>
                <w:szCs w:val="26"/>
                <w:lang w:val="vi-VN" w:eastAsia="vi-VN"/>
              </w:rPr>
              <w:t xml:space="preserve">Tổ CM, GV </w:t>
            </w:r>
          </w:p>
          <w:p w14:paraId="1796985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phụ trách</w:t>
            </w:r>
          </w:p>
        </w:tc>
        <w:tc>
          <w:tcPr>
            <w:tcW w:w="1701" w:type="dxa"/>
            <w:shd w:val="clear" w:color="auto" w:fill="auto"/>
            <w:noWrap/>
            <w:vAlign w:val="bottom"/>
            <w:hideMark/>
          </w:tcPr>
          <w:p w14:paraId="07600F0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B2DB1A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F8D2302" w14:textId="77777777" w:rsidTr="00C66285">
        <w:trPr>
          <w:trHeight w:val="360"/>
        </w:trPr>
        <w:tc>
          <w:tcPr>
            <w:tcW w:w="1701" w:type="dxa"/>
            <w:vMerge/>
            <w:vAlign w:val="center"/>
            <w:hideMark/>
          </w:tcPr>
          <w:p w14:paraId="218E580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CD39972"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0CB29E4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B6DF68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498A8B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40274FB" w14:textId="77777777" w:rsidTr="00C66285">
        <w:trPr>
          <w:trHeight w:val="360"/>
        </w:trPr>
        <w:tc>
          <w:tcPr>
            <w:tcW w:w="1701" w:type="dxa"/>
            <w:vMerge/>
            <w:vAlign w:val="center"/>
            <w:hideMark/>
          </w:tcPr>
          <w:p w14:paraId="1484FC3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CCC8074"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C68BE0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94DFA5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F8A9EF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55C0445" w14:textId="77777777" w:rsidTr="00C66285">
        <w:trPr>
          <w:trHeight w:val="360"/>
        </w:trPr>
        <w:tc>
          <w:tcPr>
            <w:tcW w:w="1701" w:type="dxa"/>
            <w:vMerge/>
            <w:vAlign w:val="center"/>
            <w:hideMark/>
          </w:tcPr>
          <w:p w14:paraId="6D4E7AA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6C43EB8"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1A701F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F035AF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EC48CD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C9066AF" w14:textId="77777777" w:rsidTr="00C66285">
        <w:trPr>
          <w:trHeight w:val="660"/>
        </w:trPr>
        <w:tc>
          <w:tcPr>
            <w:tcW w:w="1701" w:type="dxa"/>
            <w:vMerge w:val="restart"/>
            <w:shd w:val="clear" w:color="auto" w:fill="auto"/>
            <w:vAlign w:val="center"/>
            <w:hideMark/>
          </w:tcPr>
          <w:p w14:paraId="661CC80B" w14:textId="7138B2C6"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lastRenderedPageBreak/>
              <w:t xml:space="preserve">Tuần từ </w:t>
            </w:r>
            <w:r w:rsidRPr="00726F05">
              <w:rPr>
                <w:rFonts w:cs="Times New Roman"/>
                <w:color w:val="000000"/>
                <w:szCs w:val="26"/>
                <w:lang w:eastAsia="vi-VN"/>
              </w:rPr>
              <w:br/>
              <w:t>15-20/03/2027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8-HKII</w:t>
            </w:r>
            <w:r w:rsidRPr="00726F05">
              <w:rPr>
                <w:rFonts w:cs="Times New Roman"/>
                <w:b/>
                <w:bCs/>
                <w:color w:val="000000"/>
                <w:szCs w:val="26"/>
                <w:lang w:eastAsia="vi-VN"/>
              </w:rPr>
              <w:t>)</w:t>
            </w:r>
          </w:p>
        </w:tc>
        <w:tc>
          <w:tcPr>
            <w:tcW w:w="6946" w:type="dxa"/>
            <w:shd w:val="clear" w:color="auto" w:fill="auto"/>
            <w:vAlign w:val="center"/>
            <w:hideMark/>
          </w:tcPr>
          <w:p w14:paraId="79334D4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40294DC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0B98A36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9C097E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5D5D0C1" w14:textId="77777777" w:rsidTr="00C66285">
        <w:trPr>
          <w:trHeight w:val="990"/>
        </w:trPr>
        <w:tc>
          <w:tcPr>
            <w:tcW w:w="1701" w:type="dxa"/>
            <w:vMerge/>
            <w:vAlign w:val="center"/>
            <w:hideMark/>
          </w:tcPr>
          <w:p w14:paraId="7AC04BD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E29A80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5F21092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11694F3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010212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24654CE" w14:textId="77777777" w:rsidTr="00C66285">
        <w:trPr>
          <w:trHeight w:val="360"/>
        </w:trPr>
        <w:tc>
          <w:tcPr>
            <w:tcW w:w="1701" w:type="dxa"/>
            <w:vMerge/>
            <w:vAlign w:val="center"/>
            <w:hideMark/>
          </w:tcPr>
          <w:p w14:paraId="06B65D4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D25F6A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5473B6B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76363D3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9D8191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E657CDE" w14:textId="77777777" w:rsidTr="00C66285">
        <w:trPr>
          <w:trHeight w:val="360"/>
        </w:trPr>
        <w:tc>
          <w:tcPr>
            <w:tcW w:w="1701" w:type="dxa"/>
            <w:vMerge/>
            <w:vAlign w:val="center"/>
            <w:hideMark/>
          </w:tcPr>
          <w:p w14:paraId="2F301C1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3B222C6" w14:textId="77777777" w:rsidR="00726F05" w:rsidRPr="00726F05" w:rsidRDefault="00726F05" w:rsidP="00726F05">
            <w:pPr>
              <w:rPr>
                <w:rFonts w:cs="Times New Roman"/>
                <w:szCs w:val="26"/>
                <w:lang w:val="vi-VN" w:eastAsia="vi-VN"/>
              </w:rPr>
            </w:pPr>
            <w:r w:rsidRPr="00726F05">
              <w:rPr>
                <w:rFonts w:cs="Times New Roman"/>
                <w:szCs w:val="26"/>
                <w:lang w:val="nl-NL" w:eastAsia="vi-VN"/>
              </w:rPr>
              <w:t>4) Thi khảo sát giữa kì II (đề SGD)</w:t>
            </w:r>
          </w:p>
        </w:tc>
        <w:tc>
          <w:tcPr>
            <w:tcW w:w="1984" w:type="dxa"/>
            <w:shd w:val="clear" w:color="auto" w:fill="auto"/>
            <w:noWrap/>
            <w:vAlign w:val="center"/>
            <w:hideMark/>
          </w:tcPr>
          <w:p w14:paraId="43ECFB4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5704AC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FF17D6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C5BF53F" w14:textId="77777777" w:rsidTr="00C66285">
        <w:trPr>
          <w:trHeight w:val="479"/>
        </w:trPr>
        <w:tc>
          <w:tcPr>
            <w:tcW w:w="1701" w:type="dxa"/>
            <w:vMerge/>
            <w:vAlign w:val="center"/>
            <w:hideMark/>
          </w:tcPr>
          <w:p w14:paraId="3674020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B7E94E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5) Kiểm tra tập trung giữa học kỳ II các môn học theo kế hoạch</w:t>
            </w:r>
          </w:p>
        </w:tc>
        <w:tc>
          <w:tcPr>
            <w:tcW w:w="1984" w:type="dxa"/>
            <w:shd w:val="clear" w:color="auto" w:fill="auto"/>
            <w:noWrap/>
            <w:vAlign w:val="center"/>
            <w:hideMark/>
          </w:tcPr>
          <w:p w14:paraId="6223D50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3B18A8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D1CFE7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A3D0EAA" w14:textId="77777777" w:rsidTr="00C66285">
        <w:trPr>
          <w:trHeight w:val="660"/>
        </w:trPr>
        <w:tc>
          <w:tcPr>
            <w:tcW w:w="1701" w:type="dxa"/>
            <w:vMerge/>
            <w:vAlign w:val="center"/>
            <w:hideMark/>
          </w:tcPr>
          <w:p w14:paraId="6EDC6B0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9037A4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6) Thực hiện sinh hoạt CM theo kế hoạch</w:t>
            </w:r>
          </w:p>
        </w:tc>
        <w:tc>
          <w:tcPr>
            <w:tcW w:w="1984" w:type="dxa"/>
            <w:shd w:val="clear" w:color="auto" w:fill="auto"/>
            <w:vAlign w:val="center"/>
            <w:hideMark/>
          </w:tcPr>
          <w:p w14:paraId="35761A2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0ED644C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D1859E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A651F13" w14:textId="77777777" w:rsidTr="00C66285">
        <w:trPr>
          <w:trHeight w:val="360"/>
        </w:trPr>
        <w:tc>
          <w:tcPr>
            <w:tcW w:w="1701" w:type="dxa"/>
            <w:vMerge/>
            <w:vAlign w:val="center"/>
            <w:hideMark/>
          </w:tcPr>
          <w:p w14:paraId="5368683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7742694"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DF8F8F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3742FF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B5FEF1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6026D7E" w14:textId="77777777" w:rsidTr="00C66285">
        <w:trPr>
          <w:trHeight w:val="360"/>
        </w:trPr>
        <w:tc>
          <w:tcPr>
            <w:tcW w:w="1701" w:type="dxa"/>
            <w:vMerge/>
            <w:vAlign w:val="center"/>
            <w:hideMark/>
          </w:tcPr>
          <w:p w14:paraId="2465F93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71585BE"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0FB8CC0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F77E1B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51AF3A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6C7D71D" w14:textId="77777777" w:rsidTr="00C66285">
        <w:trPr>
          <w:trHeight w:val="660"/>
        </w:trPr>
        <w:tc>
          <w:tcPr>
            <w:tcW w:w="1701" w:type="dxa"/>
            <w:vMerge w:val="restart"/>
            <w:shd w:val="clear" w:color="auto" w:fill="auto"/>
            <w:vAlign w:val="center"/>
            <w:hideMark/>
          </w:tcPr>
          <w:p w14:paraId="462F3F2F" w14:textId="508579E2"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22-27/03/2027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9-HKII</w:t>
            </w:r>
            <w:r w:rsidRPr="00726F05">
              <w:rPr>
                <w:rFonts w:cs="Times New Roman"/>
                <w:b/>
                <w:bCs/>
                <w:color w:val="000000"/>
                <w:szCs w:val="26"/>
                <w:lang w:eastAsia="vi-VN"/>
              </w:rPr>
              <w:t>)</w:t>
            </w:r>
          </w:p>
        </w:tc>
        <w:tc>
          <w:tcPr>
            <w:tcW w:w="6946" w:type="dxa"/>
            <w:shd w:val="clear" w:color="auto" w:fill="auto"/>
            <w:vAlign w:val="center"/>
            <w:hideMark/>
          </w:tcPr>
          <w:p w14:paraId="1D97C1B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61EE986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1959F0A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A72F25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5F18C4D" w14:textId="77777777" w:rsidTr="00C66285">
        <w:trPr>
          <w:trHeight w:val="990"/>
        </w:trPr>
        <w:tc>
          <w:tcPr>
            <w:tcW w:w="1701" w:type="dxa"/>
            <w:vMerge/>
            <w:vAlign w:val="center"/>
            <w:hideMark/>
          </w:tcPr>
          <w:p w14:paraId="0B942F6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EEB614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36FFB8F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0B686D5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038967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B5F1351" w14:textId="77777777" w:rsidTr="00C66285">
        <w:trPr>
          <w:trHeight w:val="360"/>
        </w:trPr>
        <w:tc>
          <w:tcPr>
            <w:tcW w:w="1701" w:type="dxa"/>
            <w:vMerge/>
            <w:vAlign w:val="center"/>
            <w:hideMark/>
          </w:tcPr>
          <w:p w14:paraId="2EA058D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87CF50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4CD15EA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17299E6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2AE14C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5171462" w14:textId="77777777" w:rsidTr="00C66285">
        <w:trPr>
          <w:trHeight w:val="660"/>
        </w:trPr>
        <w:tc>
          <w:tcPr>
            <w:tcW w:w="1701" w:type="dxa"/>
            <w:vMerge/>
            <w:vAlign w:val="center"/>
            <w:hideMark/>
          </w:tcPr>
          <w:p w14:paraId="6974F72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73A35C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1F2E36B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4AF5C40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16E073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3B8F2E4" w14:textId="77777777" w:rsidTr="00C66285">
        <w:trPr>
          <w:trHeight w:val="360"/>
        </w:trPr>
        <w:tc>
          <w:tcPr>
            <w:tcW w:w="1701" w:type="dxa"/>
            <w:vMerge/>
            <w:vAlign w:val="center"/>
            <w:hideMark/>
          </w:tcPr>
          <w:p w14:paraId="6175B9C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C661B9A"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5) Tổ chức hoạt động kỷ niệm 26.3</w:t>
            </w:r>
          </w:p>
        </w:tc>
        <w:tc>
          <w:tcPr>
            <w:tcW w:w="1984" w:type="dxa"/>
            <w:shd w:val="clear" w:color="auto" w:fill="auto"/>
            <w:noWrap/>
            <w:vAlign w:val="center"/>
            <w:hideMark/>
          </w:tcPr>
          <w:p w14:paraId="743DE83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Đoàn trường</w:t>
            </w:r>
          </w:p>
        </w:tc>
        <w:tc>
          <w:tcPr>
            <w:tcW w:w="1701" w:type="dxa"/>
            <w:shd w:val="clear" w:color="auto" w:fill="auto"/>
            <w:noWrap/>
            <w:vAlign w:val="bottom"/>
            <w:hideMark/>
          </w:tcPr>
          <w:p w14:paraId="060371C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D2FF43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E25B148" w14:textId="77777777" w:rsidTr="00C66285">
        <w:trPr>
          <w:trHeight w:val="360"/>
        </w:trPr>
        <w:tc>
          <w:tcPr>
            <w:tcW w:w="1701" w:type="dxa"/>
            <w:vMerge/>
            <w:vAlign w:val="center"/>
            <w:hideMark/>
          </w:tcPr>
          <w:p w14:paraId="294AF9E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C621465"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9B53BB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8C17B5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1A626A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D6D190F" w14:textId="77777777" w:rsidTr="00C66285">
        <w:trPr>
          <w:trHeight w:val="360"/>
        </w:trPr>
        <w:tc>
          <w:tcPr>
            <w:tcW w:w="1701" w:type="dxa"/>
            <w:vMerge/>
            <w:vAlign w:val="center"/>
            <w:hideMark/>
          </w:tcPr>
          <w:p w14:paraId="770EDE1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06BD8E7"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46CCBC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CD2F53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4167AA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A613234" w14:textId="77777777" w:rsidTr="00C66285">
        <w:trPr>
          <w:trHeight w:val="660"/>
        </w:trPr>
        <w:tc>
          <w:tcPr>
            <w:tcW w:w="1701" w:type="dxa"/>
            <w:vMerge w:val="restart"/>
            <w:shd w:val="clear" w:color="auto" w:fill="auto"/>
            <w:vAlign w:val="center"/>
            <w:hideMark/>
          </w:tcPr>
          <w:p w14:paraId="3D6748F7" w14:textId="294629A8"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29.3-</w:t>
            </w:r>
            <w:r w:rsidRPr="00726F05">
              <w:rPr>
                <w:rFonts w:cs="Times New Roman"/>
                <w:color w:val="000000"/>
                <w:szCs w:val="26"/>
                <w:lang w:eastAsia="vi-VN"/>
              </w:rPr>
              <w:lastRenderedPageBreak/>
              <w:t>03/04/2027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10-HKII</w:t>
            </w:r>
            <w:r w:rsidRPr="00726F05">
              <w:rPr>
                <w:rFonts w:cs="Times New Roman"/>
                <w:b/>
                <w:bCs/>
                <w:color w:val="000000"/>
                <w:szCs w:val="26"/>
                <w:lang w:eastAsia="vi-VN"/>
              </w:rPr>
              <w:t>)</w:t>
            </w:r>
          </w:p>
        </w:tc>
        <w:tc>
          <w:tcPr>
            <w:tcW w:w="6946" w:type="dxa"/>
            <w:shd w:val="clear" w:color="auto" w:fill="auto"/>
            <w:vAlign w:val="center"/>
            <w:hideMark/>
          </w:tcPr>
          <w:p w14:paraId="3E66F08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lastRenderedPageBreak/>
              <w:t>1) Lên lớp, thực hiện chương trình theo kế hoạch</w:t>
            </w:r>
          </w:p>
        </w:tc>
        <w:tc>
          <w:tcPr>
            <w:tcW w:w="1984" w:type="dxa"/>
            <w:shd w:val="clear" w:color="auto" w:fill="auto"/>
            <w:vAlign w:val="center"/>
            <w:hideMark/>
          </w:tcPr>
          <w:p w14:paraId="0E25C80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5A787B3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B1C5E7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4817711" w14:textId="77777777" w:rsidTr="00C66285">
        <w:trPr>
          <w:trHeight w:val="990"/>
        </w:trPr>
        <w:tc>
          <w:tcPr>
            <w:tcW w:w="1701" w:type="dxa"/>
            <w:vMerge/>
            <w:vAlign w:val="center"/>
            <w:hideMark/>
          </w:tcPr>
          <w:p w14:paraId="2DCFE47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B7C481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09E6E0F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7952380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23D4B5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F7BBBD5" w14:textId="77777777" w:rsidTr="00C66285">
        <w:trPr>
          <w:trHeight w:val="660"/>
        </w:trPr>
        <w:tc>
          <w:tcPr>
            <w:tcW w:w="1701" w:type="dxa"/>
            <w:vMerge/>
            <w:vAlign w:val="center"/>
            <w:hideMark/>
          </w:tcPr>
          <w:p w14:paraId="55C1B52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350255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34B5319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263CC73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4B3C43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5610E09" w14:textId="77777777" w:rsidTr="00C66285">
        <w:trPr>
          <w:trHeight w:val="360"/>
        </w:trPr>
        <w:tc>
          <w:tcPr>
            <w:tcW w:w="1701" w:type="dxa"/>
            <w:vMerge/>
            <w:vAlign w:val="center"/>
            <w:hideMark/>
          </w:tcPr>
          <w:p w14:paraId="48E1E79E"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D7F816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F9305B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64ED5B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96867C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D154819" w14:textId="77777777" w:rsidTr="00C66285">
        <w:trPr>
          <w:trHeight w:val="360"/>
        </w:trPr>
        <w:tc>
          <w:tcPr>
            <w:tcW w:w="1701" w:type="dxa"/>
            <w:vMerge/>
            <w:vAlign w:val="center"/>
            <w:hideMark/>
          </w:tcPr>
          <w:p w14:paraId="07644E9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E275F68"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783D1E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71767F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7FBAC7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67E086E" w14:textId="77777777" w:rsidTr="00C66285">
        <w:trPr>
          <w:trHeight w:val="660"/>
        </w:trPr>
        <w:tc>
          <w:tcPr>
            <w:tcW w:w="1701" w:type="dxa"/>
            <w:vMerge w:val="restart"/>
            <w:shd w:val="clear" w:color="auto" w:fill="auto"/>
            <w:vAlign w:val="center"/>
            <w:hideMark/>
          </w:tcPr>
          <w:p w14:paraId="447BB741" w14:textId="55E935B7"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05-10/04/2027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11- HKII</w:t>
            </w:r>
            <w:r w:rsidRPr="00726F05">
              <w:rPr>
                <w:rFonts w:cs="Times New Roman"/>
                <w:b/>
                <w:bCs/>
                <w:color w:val="000000"/>
                <w:szCs w:val="26"/>
                <w:lang w:eastAsia="vi-VN"/>
              </w:rPr>
              <w:t>)</w:t>
            </w:r>
          </w:p>
        </w:tc>
        <w:tc>
          <w:tcPr>
            <w:tcW w:w="6946" w:type="dxa"/>
            <w:shd w:val="clear" w:color="auto" w:fill="auto"/>
            <w:vAlign w:val="center"/>
            <w:hideMark/>
          </w:tcPr>
          <w:p w14:paraId="5932201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7305E64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445FF60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06F3CD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421EC76" w14:textId="77777777" w:rsidTr="00C66285">
        <w:trPr>
          <w:trHeight w:val="990"/>
        </w:trPr>
        <w:tc>
          <w:tcPr>
            <w:tcW w:w="1701" w:type="dxa"/>
            <w:vMerge/>
            <w:vAlign w:val="center"/>
            <w:hideMark/>
          </w:tcPr>
          <w:p w14:paraId="1C16354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B0601E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5083444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56DFE17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5DA55F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D4A72D0" w14:textId="77777777" w:rsidTr="00C66285">
        <w:trPr>
          <w:trHeight w:val="360"/>
        </w:trPr>
        <w:tc>
          <w:tcPr>
            <w:tcW w:w="1701" w:type="dxa"/>
            <w:vMerge/>
            <w:vAlign w:val="center"/>
            <w:hideMark/>
          </w:tcPr>
          <w:p w14:paraId="24790FA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35A80F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5213456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485A2B9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646983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FE3FBE3" w14:textId="77777777" w:rsidTr="00C66285">
        <w:trPr>
          <w:trHeight w:val="660"/>
        </w:trPr>
        <w:tc>
          <w:tcPr>
            <w:tcW w:w="1701" w:type="dxa"/>
            <w:vMerge/>
            <w:vAlign w:val="center"/>
            <w:hideMark/>
          </w:tcPr>
          <w:p w14:paraId="4C23609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43C6DB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1D49296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1AC5D87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30E1FB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727BD7F" w14:textId="77777777" w:rsidTr="00C66285">
        <w:trPr>
          <w:trHeight w:val="360"/>
        </w:trPr>
        <w:tc>
          <w:tcPr>
            <w:tcW w:w="1701" w:type="dxa"/>
            <w:vMerge/>
            <w:vAlign w:val="center"/>
            <w:hideMark/>
          </w:tcPr>
          <w:p w14:paraId="2842FAB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C995B15"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248003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F3DBBD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E5BE9D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2FFA318" w14:textId="77777777" w:rsidTr="00C66285">
        <w:trPr>
          <w:trHeight w:val="360"/>
        </w:trPr>
        <w:tc>
          <w:tcPr>
            <w:tcW w:w="1701" w:type="dxa"/>
            <w:vMerge/>
            <w:vAlign w:val="center"/>
            <w:hideMark/>
          </w:tcPr>
          <w:p w14:paraId="6A9D6E6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4A23BC4"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EDBA4D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B4EE53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CBCD33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7FAABE2" w14:textId="77777777" w:rsidTr="00C66285">
        <w:trPr>
          <w:trHeight w:val="660"/>
        </w:trPr>
        <w:tc>
          <w:tcPr>
            <w:tcW w:w="1701" w:type="dxa"/>
            <w:vMerge w:val="restart"/>
            <w:shd w:val="clear" w:color="auto" w:fill="auto"/>
            <w:vAlign w:val="center"/>
            <w:hideMark/>
          </w:tcPr>
          <w:p w14:paraId="5420BFE3" w14:textId="0049A304"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12-17/04/2027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12-HKII</w:t>
            </w:r>
            <w:r w:rsidRPr="00726F05">
              <w:rPr>
                <w:rFonts w:cs="Times New Roman"/>
                <w:b/>
                <w:bCs/>
                <w:color w:val="000000"/>
                <w:szCs w:val="26"/>
                <w:lang w:eastAsia="vi-VN"/>
              </w:rPr>
              <w:t>)</w:t>
            </w:r>
          </w:p>
        </w:tc>
        <w:tc>
          <w:tcPr>
            <w:tcW w:w="6946" w:type="dxa"/>
            <w:shd w:val="clear" w:color="auto" w:fill="auto"/>
            <w:vAlign w:val="center"/>
            <w:hideMark/>
          </w:tcPr>
          <w:p w14:paraId="076E3E2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2B53647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394109B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F1E499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ABC8393" w14:textId="77777777" w:rsidTr="00C66285">
        <w:trPr>
          <w:trHeight w:val="990"/>
        </w:trPr>
        <w:tc>
          <w:tcPr>
            <w:tcW w:w="1701" w:type="dxa"/>
            <w:vMerge/>
            <w:vAlign w:val="center"/>
            <w:hideMark/>
          </w:tcPr>
          <w:p w14:paraId="06A0B82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EC5426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50903C0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485BF2F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A84FBC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91869F0" w14:textId="77777777" w:rsidTr="00C66285">
        <w:trPr>
          <w:trHeight w:val="360"/>
        </w:trPr>
        <w:tc>
          <w:tcPr>
            <w:tcW w:w="1701" w:type="dxa"/>
            <w:vMerge/>
            <w:vAlign w:val="center"/>
            <w:hideMark/>
          </w:tcPr>
          <w:p w14:paraId="1D10564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6CB8EC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1A315B1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728018F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74A512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8C49A19" w14:textId="77777777" w:rsidTr="00C66285">
        <w:trPr>
          <w:trHeight w:val="660"/>
        </w:trPr>
        <w:tc>
          <w:tcPr>
            <w:tcW w:w="1701" w:type="dxa"/>
            <w:vMerge/>
            <w:vAlign w:val="center"/>
            <w:hideMark/>
          </w:tcPr>
          <w:p w14:paraId="78A4E01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835021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549EB17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670B963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28DE63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35CB1B3" w14:textId="77777777" w:rsidTr="00C66285">
        <w:trPr>
          <w:trHeight w:val="360"/>
        </w:trPr>
        <w:tc>
          <w:tcPr>
            <w:tcW w:w="1701" w:type="dxa"/>
            <w:vMerge/>
            <w:vAlign w:val="center"/>
            <w:hideMark/>
          </w:tcPr>
          <w:p w14:paraId="0958A90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959DD6B"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7790243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FCA43B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D94DFD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821F726" w14:textId="77777777" w:rsidTr="00C66285">
        <w:trPr>
          <w:trHeight w:val="360"/>
        </w:trPr>
        <w:tc>
          <w:tcPr>
            <w:tcW w:w="1701" w:type="dxa"/>
            <w:vMerge/>
            <w:vAlign w:val="center"/>
            <w:hideMark/>
          </w:tcPr>
          <w:p w14:paraId="6619CB0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68EFC27"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66C1C8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C8EBE3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B23D15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00B93A9" w14:textId="77777777" w:rsidTr="00C66285">
        <w:trPr>
          <w:trHeight w:val="660"/>
        </w:trPr>
        <w:tc>
          <w:tcPr>
            <w:tcW w:w="1701" w:type="dxa"/>
            <w:vMerge w:val="restart"/>
            <w:shd w:val="clear" w:color="auto" w:fill="auto"/>
            <w:vAlign w:val="center"/>
            <w:hideMark/>
          </w:tcPr>
          <w:p w14:paraId="7A136E21" w14:textId="2AC5CC55"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lastRenderedPageBreak/>
              <w:t xml:space="preserve">Tuần từ </w:t>
            </w:r>
            <w:r w:rsidRPr="00726F05">
              <w:rPr>
                <w:rFonts w:cs="Times New Roman"/>
                <w:color w:val="000000"/>
                <w:szCs w:val="26"/>
                <w:lang w:eastAsia="vi-VN"/>
              </w:rPr>
              <w:br/>
              <w:t>19-24/04/2027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13-HKII</w:t>
            </w:r>
            <w:r w:rsidRPr="00726F05">
              <w:rPr>
                <w:rFonts w:cs="Times New Roman"/>
                <w:b/>
                <w:bCs/>
                <w:color w:val="000000"/>
                <w:szCs w:val="26"/>
                <w:lang w:eastAsia="vi-VN"/>
              </w:rPr>
              <w:t>)</w:t>
            </w:r>
          </w:p>
        </w:tc>
        <w:tc>
          <w:tcPr>
            <w:tcW w:w="6946" w:type="dxa"/>
            <w:shd w:val="clear" w:color="auto" w:fill="auto"/>
            <w:vAlign w:val="center"/>
            <w:hideMark/>
          </w:tcPr>
          <w:p w14:paraId="5674D57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5B2DD1E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07D97F8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DFF23C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30CEFC7" w14:textId="77777777" w:rsidTr="00C66285">
        <w:trPr>
          <w:trHeight w:val="990"/>
        </w:trPr>
        <w:tc>
          <w:tcPr>
            <w:tcW w:w="1701" w:type="dxa"/>
            <w:vMerge/>
            <w:vAlign w:val="center"/>
            <w:hideMark/>
          </w:tcPr>
          <w:p w14:paraId="572C672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D7D215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2474477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1BE58F2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0B24BA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40D95FC" w14:textId="77777777" w:rsidTr="00C66285">
        <w:trPr>
          <w:trHeight w:val="360"/>
        </w:trPr>
        <w:tc>
          <w:tcPr>
            <w:tcW w:w="1701" w:type="dxa"/>
            <w:vMerge/>
            <w:vAlign w:val="center"/>
            <w:hideMark/>
          </w:tcPr>
          <w:p w14:paraId="02578248"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22DC79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614ED7F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28C086C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CFF953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10A1ECD" w14:textId="77777777" w:rsidTr="00C66285">
        <w:trPr>
          <w:trHeight w:val="660"/>
        </w:trPr>
        <w:tc>
          <w:tcPr>
            <w:tcW w:w="1701" w:type="dxa"/>
            <w:vMerge/>
            <w:vAlign w:val="center"/>
            <w:hideMark/>
          </w:tcPr>
          <w:p w14:paraId="483FC76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1D09E3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Thực hiện sinh hoạt CM theo kế hoạch</w:t>
            </w:r>
          </w:p>
        </w:tc>
        <w:tc>
          <w:tcPr>
            <w:tcW w:w="1984" w:type="dxa"/>
            <w:shd w:val="clear" w:color="auto" w:fill="auto"/>
            <w:vAlign w:val="center"/>
            <w:hideMark/>
          </w:tcPr>
          <w:p w14:paraId="4B51A25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15CE4DC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689D70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1D1F7BD" w14:textId="77777777" w:rsidTr="00C66285">
        <w:trPr>
          <w:trHeight w:val="360"/>
        </w:trPr>
        <w:tc>
          <w:tcPr>
            <w:tcW w:w="1701" w:type="dxa"/>
            <w:vMerge/>
            <w:vAlign w:val="center"/>
            <w:hideMark/>
          </w:tcPr>
          <w:p w14:paraId="4C4C655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9D92775"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0ACB6D5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92ED1D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435DFA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9255D6E" w14:textId="77777777" w:rsidTr="00C66285">
        <w:trPr>
          <w:trHeight w:val="660"/>
        </w:trPr>
        <w:tc>
          <w:tcPr>
            <w:tcW w:w="1701" w:type="dxa"/>
            <w:vMerge w:val="restart"/>
            <w:shd w:val="clear" w:color="auto" w:fill="auto"/>
            <w:vAlign w:val="center"/>
            <w:hideMark/>
          </w:tcPr>
          <w:p w14:paraId="5F19E0FB" w14:textId="325C7E57"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26.4-01/5/2027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14-</w:t>
            </w:r>
            <w:r w:rsidRPr="00726F05">
              <w:rPr>
                <w:rFonts w:cs="Times New Roman"/>
                <w:b/>
                <w:bCs/>
                <w:color w:val="000000"/>
                <w:szCs w:val="26"/>
                <w:lang w:eastAsia="vi-VN"/>
              </w:rPr>
              <w:t xml:space="preserve"> </w:t>
            </w:r>
            <w:r w:rsidR="00C66285">
              <w:rPr>
                <w:rFonts w:cs="Times New Roman"/>
                <w:b/>
                <w:bCs/>
                <w:color w:val="000000"/>
                <w:szCs w:val="26"/>
                <w:lang w:eastAsia="vi-VN"/>
              </w:rPr>
              <w:t>HKII</w:t>
            </w:r>
            <w:r w:rsidRPr="00726F05">
              <w:rPr>
                <w:rFonts w:cs="Times New Roman"/>
                <w:b/>
                <w:bCs/>
                <w:color w:val="000000"/>
                <w:szCs w:val="26"/>
                <w:lang w:eastAsia="vi-VN"/>
              </w:rPr>
              <w:t>)</w:t>
            </w:r>
          </w:p>
        </w:tc>
        <w:tc>
          <w:tcPr>
            <w:tcW w:w="6946" w:type="dxa"/>
            <w:shd w:val="clear" w:color="auto" w:fill="auto"/>
            <w:vAlign w:val="center"/>
            <w:hideMark/>
          </w:tcPr>
          <w:p w14:paraId="7ED8D66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5FA6D3E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1E1B7F9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FFB5CD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5EFEBF1" w14:textId="77777777" w:rsidTr="00C66285">
        <w:trPr>
          <w:trHeight w:val="990"/>
        </w:trPr>
        <w:tc>
          <w:tcPr>
            <w:tcW w:w="1701" w:type="dxa"/>
            <w:vMerge/>
            <w:vAlign w:val="center"/>
            <w:hideMark/>
          </w:tcPr>
          <w:p w14:paraId="797DF6B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06E955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5D63C96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5832411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AF7226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AC9AF84" w14:textId="77777777" w:rsidTr="00C66285">
        <w:trPr>
          <w:trHeight w:val="660"/>
        </w:trPr>
        <w:tc>
          <w:tcPr>
            <w:tcW w:w="1701" w:type="dxa"/>
            <w:vMerge/>
            <w:vAlign w:val="center"/>
            <w:hideMark/>
          </w:tcPr>
          <w:p w14:paraId="303B2F3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98EAFA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21F4E09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4A58318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470145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AF19B05" w14:textId="77777777" w:rsidTr="00C66285">
        <w:trPr>
          <w:trHeight w:val="360"/>
        </w:trPr>
        <w:tc>
          <w:tcPr>
            <w:tcW w:w="1701" w:type="dxa"/>
            <w:vMerge/>
            <w:vAlign w:val="center"/>
            <w:hideMark/>
          </w:tcPr>
          <w:p w14:paraId="365F273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B70D8D3"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33B010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9A426D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973CFA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BF49403" w14:textId="77777777" w:rsidTr="00C66285">
        <w:trPr>
          <w:trHeight w:val="360"/>
        </w:trPr>
        <w:tc>
          <w:tcPr>
            <w:tcW w:w="1701" w:type="dxa"/>
            <w:vMerge/>
            <w:vAlign w:val="center"/>
            <w:hideMark/>
          </w:tcPr>
          <w:p w14:paraId="01D503D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401B7C2"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0F3671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4C6D77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B45B31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C5F0DBB" w14:textId="77777777" w:rsidTr="00C66285">
        <w:trPr>
          <w:trHeight w:val="360"/>
        </w:trPr>
        <w:tc>
          <w:tcPr>
            <w:tcW w:w="1701" w:type="dxa"/>
            <w:vMerge/>
            <w:vAlign w:val="center"/>
            <w:hideMark/>
          </w:tcPr>
          <w:p w14:paraId="10DEE6F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24F948E"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202EAF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4FD0EB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B29C45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FFF97F8" w14:textId="77777777" w:rsidTr="00C66285">
        <w:trPr>
          <w:trHeight w:val="660"/>
        </w:trPr>
        <w:tc>
          <w:tcPr>
            <w:tcW w:w="1701" w:type="dxa"/>
            <w:vMerge w:val="restart"/>
            <w:shd w:val="clear" w:color="auto" w:fill="auto"/>
            <w:vAlign w:val="center"/>
            <w:hideMark/>
          </w:tcPr>
          <w:p w14:paraId="459EB8FE" w14:textId="2122D553"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03-08/5/2027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15-</w:t>
            </w:r>
            <w:r w:rsidRPr="00726F05">
              <w:rPr>
                <w:rFonts w:cs="Times New Roman"/>
                <w:b/>
                <w:bCs/>
                <w:color w:val="000000"/>
                <w:szCs w:val="26"/>
                <w:lang w:eastAsia="vi-VN"/>
              </w:rPr>
              <w:t xml:space="preserve"> </w:t>
            </w:r>
            <w:r w:rsidR="00C66285">
              <w:rPr>
                <w:rFonts w:cs="Times New Roman"/>
                <w:b/>
                <w:bCs/>
                <w:color w:val="000000"/>
                <w:szCs w:val="26"/>
                <w:lang w:eastAsia="vi-VN"/>
              </w:rPr>
              <w:t>HKII</w:t>
            </w:r>
            <w:r w:rsidRPr="00726F05">
              <w:rPr>
                <w:rFonts w:cs="Times New Roman"/>
                <w:b/>
                <w:bCs/>
                <w:color w:val="000000"/>
                <w:szCs w:val="26"/>
                <w:lang w:eastAsia="vi-VN"/>
              </w:rPr>
              <w:t>)</w:t>
            </w:r>
          </w:p>
        </w:tc>
        <w:tc>
          <w:tcPr>
            <w:tcW w:w="6946" w:type="dxa"/>
            <w:shd w:val="clear" w:color="auto" w:fill="auto"/>
            <w:vAlign w:val="center"/>
            <w:hideMark/>
          </w:tcPr>
          <w:p w14:paraId="752BBDF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2A248B5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57019EB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43352E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C6B5077" w14:textId="77777777" w:rsidTr="00C66285">
        <w:trPr>
          <w:trHeight w:val="990"/>
        </w:trPr>
        <w:tc>
          <w:tcPr>
            <w:tcW w:w="1701" w:type="dxa"/>
            <w:vMerge/>
            <w:vAlign w:val="center"/>
            <w:hideMark/>
          </w:tcPr>
          <w:p w14:paraId="3B75E64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50FFBE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413F72A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3A1F6C0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2803B2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CA02331" w14:textId="77777777" w:rsidTr="00C66285">
        <w:trPr>
          <w:trHeight w:val="660"/>
        </w:trPr>
        <w:tc>
          <w:tcPr>
            <w:tcW w:w="1701" w:type="dxa"/>
            <w:vMerge/>
            <w:vAlign w:val="center"/>
            <w:hideMark/>
          </w:tcPr>
          <w:p w14:paraId="6BFACFA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FFC2AA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sinh hoạt CM theo kế hoạch</w:t>
            </w:r>
          </w:p>
        </w:tc>
        <w:tc>
          <w:tcPr>
            <w:tcW w:w="1984" w:type="dxa"/>
            <w:shd w:val="clear" w:color="auto" w:fill="auto"/>
            <w:vAlign w:val="center"/>
            <w:hideMark/>
          </w:tcPr>
          <w:p w14:paraId="57FC45E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Tổ CM, GV phụ trách</w:t>
            </w:r>
          </w:p>
        </w:tc>
        <w:tc>
          <w:tcPr>
            <w:tcW w:w="1701" w:type="dxa"/>
            <w:shd w:val="clear" w:color="auto" w:fill="auto"/>
            <w:noWrap/>
            <w:vAlign w:val="bottom"/>
            <w:hideMark/>
          </w:tcPr>
          <w:p w14:paraId="041323A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D4AE0D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73CBDE9" w14:textId="77777777" w:rsidTr="00C66285">
        <w:trPr>
          <w:trHeight w:val="660"/>
        </w:trPr>
        <w:tc>
          <w:tcPr>
            <w:tcW w:w="1701" w:type="dxa"/>
            <w:vMerge/>
            <w:vAlign w:val="center"/>
            <w:hideMark/>
          </w:tcPr>
          <w:p w14:paraId="56730A8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666F2DF" w14:textId="77777777" w:rsidR="00726F05" w:rsidRPr="00726F05" w:rsidRDefault="00726F05" w:rsidP="00726F05">
            <w:pPr>
              <w:rPr>
                <w:rFonts w:cs="Times New Roman"/>
                <w:szCs w:val="26"/>
                <w:lang w:val="vi-VN" w:eastAsia="vi-VN"/>
              </w:rPr>
            </w:pPr>
            <w:r w:rsidRPr="00726F05">
              <w:rPr>
                <w:rFonts w:cs="Times New Roman"/>
                <w:szCs w:val="26"/>
                <w:lang w:val="nl-NL" w:eastAsia="vi-VN"/>
              </w:rPr>
              <w:t>4) Thi khảo sát cuối kì II khối 12 (đề SGD)</w:t>
            </w:r>
          </w:p>
        </w:tc>
        <w:tc>
          <w:tcPr>
            <w:tcW w:w="1984" w:type="dxa"/>
            <w:shd w:val="clear" w:color="auto" w:fill="auto"/>
            <w:noWrap/>
            <w:vAlign w:val="center"/>
            <w:hideMark/>
          </w:tcPr>
          <w:p w14:paraId="0680201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C5BEC5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D86CB9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5ECF843" w14:textId="77777777" w:rsidTr="00C66285">
        <w:trPr>
          <w:trHeight w:val="360"/>
        </w:trPr>
        <w:tc>
          <w:tcPr>
            <w:tcW w:w="1701" w:type="dxa"/>
            <w:vMerge/>
            <w:vAlign w:val="center"/>
            <w:hideMark/>
          </w:tcPr>
          <w:p w14:paraId="204E890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FECD02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AF946F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82589B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3210C9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52EE4FA" w14:textId="77777777" w:rsidTr="00C66285">
        <w:trPr>
          <w:trHeight w:val="360"/>
        </w:trPr>
        <w:tc>
          <w:tcPr>
            <w:tcW w:w="1701" w:type="dxa"/>
            <w:vMerge/>
            <w:vAlign w:val="center"/>
            <w:hideMark/>
          </w:tcPr>
          <w:p w14:paraId="2EFD026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B51D7A6"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DCAD7E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9CA195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93A85E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EFB6DA3" w14:textId="77777777" w:rsidTr="00C66285">
        <w:trPr>
          <w:trHeight w:val="660"/>
        </w:trPr>
        <w:tc>
          <w:tcPr>
            <w:tcW w:w="1701" w:type="dxa"/>
            <w:vMerge w:val="restart"/>
            <w:shd w:val="clear" w:color="auto" w:fill="auto"/>
            <w:vAlign w:val="center"/>
            <w:hideMark/>
          </w:tcPr>
          <w:p w14:paraId="6313154C" w14:textId="55A0775E"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10-15/5/2027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16-</w:t>
            </w:r>
            <w:r w:rsidRPr="00726F05">
              <w:rPr>
                <w:rFonts w:cs="Times New Roman"/>
                <w:b/>
                <w:bCs/>
                <w:color w:val="000000"/>
                <w:szCs w:val="26"/>
                <w:lang w:eastAsia="vi-VN"/>
              </w:rPr>
              <w:t xml:space="preserve"> </w:t>
            </w:r>
            <w:r w:rsidR="00C66285">
              <w:rPr>
                <w:rFonts w:cs="Times New Roman"/>
                <w:b/>
                <w:bCs/>
                <w:color w:val="000000"/>
                <w:szCs w:val="26"/>
                <w:lang w:eastAsia="vi-VN"/>
              </w:rPr>
              <w:t>HKII</w:t>
            </w:r>
            <w:r w:rsidRPr="00726F05">
              <w:rPr>
                <w:rFonts w:cs="Times New Roman"/>
                <w:b/>
                <w:bCs/>
                <w:color w:val="000000"/>
                <w:szCs w:val="26"/>
                <w:lang w:eastAsia="vi-VN"/>
              </w:rPr>
              <w:t>)</w:t>
            </w:r>
          </w:p>
        </w:tc>
        <w:tc>
          <w:tcPr>
            <w:tcW w:w="6946" w:type="dxa"/>
            <w:shd w:val="clear" w:color="auto" w:fill="auto"/>
            <w:vAlign w:val="center"/>
            <w:hideMark/>
          </w:tcPr>
          <w:p w14:paraId="6E24F39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1AA14EF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395FC15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988C50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0C1BCBE" w14:textId="77777777" w:rsidTr="00C66285">
        <w:trPr>
          <w:trHeight w:val="990"/>
        </w:trPr>
        <w:tc>
          <w:tcPr>
            <w:tcW w:w="1701" w:type="dxa"/>
            <w:vMerge/>
            <w:vAlign w:val="center"/>
            <w:hideMark/>
          </w:tcPr>
          <w:p w14:paraId="0EAA0D1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CC4DD0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1760662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683BD5B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A8378E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EF3D31F" w14:textId="77777777" w:rsidTr="00C66285">
        <w:trPr>
          <w:trHeight w:val="360"/>
        </w:trPr>
        <w:tc>
          <w:tcPr>
            <w:tcW w:w="1701" w:type="dxa"/>
            <w:vMerge/>
            <w:vAlign w:val="center"/>
            <w:hideMark/>
          </w:tcPr>
          <w:p w14:paraId="2372667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6D0D75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44E2053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2DEF516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1135D6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F537E44" w14:textId="77777777" w:rsidTr="00C66285">
        <w:trPr>
          <w:trHeight w:val="660"/>
        </w:trPr>
        <w:tc>
          <w:tcPr>
            <w:tcW w:w="1701" w:type="dxa"/>
            <w:vMerge/>
            <w:vAlign w:val="center"/>
            <w:hideMark/>
          </w:tcPr>
          <w:p w14:paraId="1AF732C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8634F4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4) Tập huấn quy chế thi TN THPT cho cb, GV và HS 12</w:t>
            </w:r>
          </w:p>
        </w:tc>
        <w:tc>
          <w:tcPr>
            <w:tcW w:w="1984" w:type="dxa"/>
            <w:shd w:val="clear" w:color="auto" w:fill="auto"/>
            <w:noWrap/>
            <w:vAlign w:val="center"/>
            <w:hideMark/>
          </w:tcPr>
          <w:p w14:paraId="34E490D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F943C6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4DD0D4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2FE91B9" w14:textId="77777777" w:rsidTr="00C66285">
        <w:trPr>
          <w:trHeight w:val="360"/>
        </w:trPr>
        <w:tc>
          <w:tcPr>
            <w:tcW w:w="1701" w:type="dxa"/>
            <w:vMerge/>
            <w:vAlign w:val="center"/>
            <w:hideMark/>
          </w:tcPr>
          <w:p w14:paraId="611FBAE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9517B8C" w14:textId="77777777" w:rsidR="00726F05" w:rsidRPr="00726F05" w:rsidRDefault="00726F05" w:rsidP="00726F05">
            <w:pPr>
              <w:rPr>
                <w:rFonts w:cs="Times New Roman"/>
                <w:szCs w:val="26"/>
                <w:lang w:val="vi-VN" w:eastAsia="vi-VN"/>
              </w:rPr>
            </w:pPr>
            <w:r w:rsidRPr="00726F05">
              <w:rPr>
                <w:rFonts w:cs="Times New Roman"/>
                <w:szCs w:val="26"/>
                <w:lang w:val="nl-NL" w:eastAsia="vi-VN"/>
              </w:rPr>
              <w:t>5) Thi khảo sát cuối kì II (đề SGD)</w:t>
            </w:r>
          </w:p>
        </w:tc>
        <w:tc>
          <w:tcPr>
            <w:tcW w:w="1984" w:type="dxa"/>
            <w:shd w:val="clear" w:color="auto" w:fill="auto"/>
            <w:noWrap/>
            <w:vAlign w:val="center"/>
            <w:hideMark/>
          </w:tcPr>
          <w:p w14:paraId="65FD5E9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4235BB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B825B8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1975F88" w14:textId="77777777" w:rsidTr="00C66285">
        <w:trPr>
          <w:trHeight w:val="660"/>
        </w:trPr>
        <w:tc>
          <w:tcPr>
            <w:tcW w:w="1701" w:type="dxa"/>
            <w:vMerge/>
            <w:vAlign w:val="center"/>
            <w:hideMark/>
          </w:tcPr>
          <w:p w14:paraId="2B29692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EB4F70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6) Kiểm tra tập trung cuối học kỳ II các môn học theo kế hoạch</w:t>
            </w:r>
          </w:p>
        </w:tc>
        <w:tc>
          <w:tcPr>
            <w:tcW w:w="1984" w:type="dxa"/>
            <w:shd w:val="clear" w:color="auto" w:fill="auto"/>
            <w:noWrap/>
            <w:vAlign w:val="center"/>
            <w:hideMark/>
          </w:tcPr>
          <w:p w14:paraId="2F75C84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490DB4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43A09D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06BA7DC" w14:textId="77777777" w:rsidTr="00C66285">
        <w:trPr>
          <w:trHeight w:val="360"/>
        </w:trPr>
        <w:tc>
          <w:tcPr>
            <w:tcW w:w="1701" w:type="dxa"/>
            <w:vMerge/>
            <w:vAlign w:val="center"/>
            <w:hideMark/>
          </w:tcPr>
          <w:p w14:paraId="3738BE9F" w14:textId="77777777" w:rsidR="00726F05" w:rsidRPr="00726F05" w:rsidRDefault="00726F05" w:rsidP="00726F05">
            <w:pPr>
              <w:rPr>
                <w:rFonts w:cs="Times New Roman"/>
                <w:color w:val="000000"/>
                <w:szCs w:val="26"/>
                <w:lang w:val="vi-VN" w:eastAsia="vi-VN"/>
              </w:rPr>
            </w:pPr>
          </w:p>
        </w:tc>
        <w:tc>
          <w:tcPr>
            <w:tcW w:w="6946" w:type="dxa"/>
            <w:shd w:val="clear" w:color="auto" w:fill="auto"/>
            <w:noWrap/>
            <w:vAlign w:val="bottom"/>
            <w:hideMark/>
          </w:tcPr>
          <w:p w14:paraId="16F5A7E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7) Chỉ đạo tổng kết điểm Học kỳ II</w:t>
            </w:r>
          </w:p>
        </w:tc>
        <w:tc>
          <w:tcPr>
            <w:tcW w:w="1984" w:type="dxa"/>
            <w:shd w:val="clear" w:color="auto" w:fill="auto"/>
            <w:noWrap/>
            <w:vAlign w:val="center"/>
            <w:hideMark/>
          </w:tcPr>
          <w:p w14:paraId="693780C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154BBD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AB72DF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F712907" w14:textId="77777777" w:rsidTr="00C66285">
        <w:trPr>
          <w:trHeight w:val="360"/>
        </w:trPr>
        <w:tc>
          <w:tcPr>
            <w:tcW w:w="1701" w:type="dxa"/>
            <w:vMerge/>
            <w:vAlign w:val="center"/>
            <w:hideMark/>
          </w:tcPr>
          <w:p w14:paraId="1D138D3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21E7A1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8) Chấm, đánh giá SKKN cấp trường</w:t>
            </w:r>
          </w:p>
        </w:tc>
        <w:tc>
          <w:tcPr>
            <w:tcW w:w="1984" w:type="dxa"/>
            <w:shd w:val="clear" w:color="auto" w:fill="auto"/>
            <w:noWrap/>
            <w:vAlign w:val="center"/>
            <w:hideMark/>
          </w:tcPr>
          <w:p w14:paraId="363D78E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F54F00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888B41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8D5C67D" w14:textId="77777777" w:rsidTr="00C66285">
        <w:trPr>
          <w:trHeight w:val="360"/>
        </w:trPr>
        <w:tc>
          <w:tcPr>
            <w:tcW w:w="1701" w:type="dxa"/>
            <w:vMerge/>
            <w:vAlign w:val="center"/>
            <w:hideMark/>
          </w:tcPr>
          <w:p w14:paraId="533FA92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C489B6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87D8EC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3DB97D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A5D501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5B0F485" w14:textId="77777777" w:rsidTr="00C66285">
        <w:trPr>
          <w:trHeight w:val="360"/>
        </w:trPr>
        <w:tc>
          <w:tcPr>
            <w:tcW w:w="1701" w:type="dxa"/>
            <w:vMerge/>
            <w:vAlign w:val="center"/>
            <w:hideMark/>
          </w:tcPr>
          <w:p w14:paraId="2C2C7E3B"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1F36896"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200237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A5CCE4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561D83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5C50603" w14:textId="77777777" w:rsidTr="00C66285">
        <w:trPr>
          <w:trHeight w:val="660"/>
        </w:trPr>
        <w:tc>
          <w:tcPr>
            <w:tcW w:w="1701" w:type="dxa"/>
            <w:vMerge w:val="restart"/>
            <w:shd w:val="clear" w:color="auto" w:fill="auto"/>
            <w:vAlign w:val="center"/>
            <w:hideMark/>
          </w:tcPr>
          <w:p w14:paraId="20A18F26" w14:textId="21F84A95" w:rsidR="00726F05" w:rsidRPr="00726F05" w:rsidRDefault="00726F05" w:rsidP="00C6628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17-22/5/2027</w:t>
            </w:r>
            <w:r w:rsidRPr="00726F05">
              <w:rPr>
                <w:rFonts w:cs="Times New Roman"/>
                <w:color w:val="000000"/>
                <w:szCs w:val="26"/>
                <w:lang w:eastAsia="vi-VN"/>
              </w:rPr>
              <w:br/>
            </w:r>
            <w:r w:rsidRPr="00726F05">
              <w:rPr>
                <w:rFonts w:cs="Times New Roman"/>
                <w:b/>
                <w:bCs/>
                <w:color w:val="000000"/>
                <w:szCs w:val="26"/>
                <w:lang w:eastAsia="vi-VN"/>
              </w:rPr>
              <w:t xml:space="preserve">(tuần </w:t>
            </w:r>
            <w:r w:rsidR="00C66285">
              <w:rPr>
                <w:rFonts w:cs="Times New Roman"/>
                <w:b/>
                <w:bCs/>
                <w:color w:val="000000"/>
                <w:szCs w:val="26"/>
                <w:lang w:eastAsia="vi-VN"/>
              </w:rPr>
              <w:t>17- HKII</w:t>
            </w:r>
            <w:bookmarkStart w:id="0" w:name="_GoBack"/>
            <w:bookmarkEnd w:id="0"/>
            <w:r w:rsidRPr="00726F05">
              <w:rPr>
                <w:rFonts w:cs="Times New Roman"/>
                <w:b/>
                <w:bCs/>
                <w:color w:val="000000"/>
                <w:szCs w:val="26"/>
                <w:lang w:eastAsia="vi-VN"/>
              </w:rPr>
              <w:t>)</w:t>
            </w:r>
          </w:p>
        </w:tc>
        <w:tc>
          <w:tcPr>
            <w:tcW w:w="6946" w:type="dxa"/>
            <w:shd w:val="clear" w:color="auto" w:fill="auto"/>
            <w:vAlign w:val="center"/>
            <w:hideMark/>
          </w:tcPr>
          <w:p w14:paraId="70FD6FF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1) Lên lớp, thực hiện chương trình theo kế hoạch</w:t>
            </w:r>
          </w:p>
        </w:tc>
        <w:tc>
          <w:tcPr>
            <w:tcW w:w="1984" w:type="dxa"/>
            <w:shd w:val="clear" w:color="auto" w:fill="auto"/>
            <w:vAlign w:val="center"/>
            <w:hideMark/>
          </w:tcPr>
          <w:p w14:paraId="45BCEAF6"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7B8EBB0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DA8F4D3"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C5E0237" w14:textId="77777777" w:rsidTr="00C66285">
        <w:trPr>
          <w:trHeight w:val="990"/>
        </w:trPr>
        <w:tc>
          <w:tcPr>
            <w:tcW w:w="1701" w:type="dxa"/>
            <w:vMerge/>
            <w:vAlign w:val="center"/>
            <w:hideMark/>
          </w:tcPr>
          <w:p w14:paraId="3284863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11EDA9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2) Tổ chức dạy buổi 2 (học ôn TN, dạy phụ đạo HS chưa đạt, dạy các chủ đề tập trung toàn trường; SH các Câu lạc bộ,…)</w:t>
            </w:r>
          </w:p>
        </w:tc>
        <w:tc>
          <w:tcPr>
            <w:tcW w:w="1984" w:type="dxa"/>
            <w:shd w:val="clear" w:color="auto" w:fill="auto"/>
            <w:vAlign w:val="center"/>
            <w:hideMark/>
          </w:tcPr>
          <w:p w14:paraId="37B53D3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CB,GV,NV và HS</w:t>
            </w:r>
          </w:p>
        </w:tc>
        <w:tc>
          <w:tcPr>
            <w:tcW w:w="1701" w:type="dxa"/>
            <w:shd w:val="clear" w:color="auto" w:fill="auto"/>
            <w:noWrap/>
            <w:vAlign w:val="bottom"/>
            <w:hideMark/>
          </w:tcPr>
          <w:p w14:paraId="3EFAE0D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99175B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E3E18A7" w14:textId="77777777" w:rsidTr="00C66285">
        <w:trPr>
          <w:trHeight w:val="360"/>
        </w:trPr>
        <w:tc>
          <w:tcPr>
            <w:tcW w:w="1701" w:type="dxa"/>
            <w:vMerge/>
            <w:vAlign w:val="center"/>
            <w:hideMark/>
          </w:tcPr>
          <w:p w14:paraId="5D87C0C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BFCB45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3) Thực hiện KTNB theo kế hoạch</w:t>
            </w:r>
          </w:p>
        </w:tc>
        <w:tc>
          <w:tcPr>
            <w:tcW w:w="1984" w:type="dxa"/>
            <w:shd w:val="clear" w:color="auto" w:fill="auto"/>
            <w:noWrap/>
            <w:vAlign w:val="center"/>
            <w:hideMark/>
          </w:tcPr>
          <w:p w14:paraId="689E6F9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KTNB</w:t>
            </w:r>
          </w:p>
        </w:tc>
        <w:tc>
          <w:tcPr>
            <w:tcW w:w="1701" w:type="dxa"/>
            <w:shd w:val="clear" w:color="auto" w:fill="auto"/>
            <w:noWrap/>
            <w:vAlign w:val="bottom"/>
            <w:hideMark/>
          </w:tcPr>
          <w:p w14:paraId="212B46A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443206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CEC4434" w14:textId="77777777" w:rsidTr="00C66285">
        <w:trPr>
          <w:trHeight w:val="360"/>
        </w:trPr>
        <w:tc>
          <w:tcPr>
            <w:tcW w:w="1701" w:type="dxa"/>
            <w:vMerge/>
            <w:vAlign w:val="center"/>
            <w:hideMark/>
          </w:tcPr>
          <w:p w14:paraId="5F44C2B1" w14:textId="77777777" w:rsidR="00726F05" w:rsidRPr="00726F05" w:rsidRDefault="00726F05" w:rsidP="00726F05">
            <w:pPr>
              <w:rPr>
                <w:rFonts w:cs="Times New Roman"/>
                <w:color w:val="000000"/>
                <w:szCs w:val="26"/>
                <w:lang w:val="vi-VN" w:eastAsia="vi-VN"/>
              </w:rPr>
            </w:pPr>
          </w:p>
        </w:tc>
        <w:tc>
          <w:tcPr>
            <w:tcW w:w="6946" w:type="dxa"/>
            <w:shd w:val="clear" w:color="auto" w:fill="auto"/>
            <w:noWrap/>
            <w:vAlign w:val="bottom"/>
            <w:hideMark/>
          </w:tcPr>
          <w:p w14:paraId="6BEDDC3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4) Chỉ đạo tổng kết điểm Học kỳ II</w:t>
            </w:r>
          </w:p>
        </w:tc>
        <w:tc>
          <w:tcPr>
            <w:tcW w:w="1984" w:type="dxa"/>
            <w:shd w:val="clear" w:color="auto" w:fill="auto"/>
            <w:noWrap/>
            <w:vAlign w:val="center"/>
            <w:hideMark/>
          </w:tcPr>
          <w:p w14:paraId="1F26E52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230FC3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C4923B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F864B26" w14:textId="77777777" w:rsidTr="00C66285">
        <w:trPr>
          <w:trHeight w:val="660"/>
        </w:trPr>
        <w:tc>
          <w:tcPr>
            <w:tcW w:w="1701" w:type="dxa"/>
            <w:vMerge/>
            <w:vAlign w:val="center"/>
            <w:hideMark/>
          </w:tcPr>
          <w:p w14:paraId="4F014A1E" w14:textId="77777777" w:rsidR="00726F05" w:rsidRPr="00726F05" w:rsidRDefault="00726F05" w:rsidP="00726F05">
            <w:pPr>
              <w:rPr>
                <w:rFonts w:cs="Times New Roman"/>
                <w:color w:val="000000"/>
                <w:szCs w:val="26"/>
                <w:lang w:val="vi-VN" w:eastAsia="vi-VN"/>
              </w:rPr>
            </w:pPr>
          </w:p>
        </w:tc>
        <w:tc>
          <w:tcPr>
            <w:tcW w:w="6946" w:type="dxa"/>
            <w:shd w:val="clear" w:color="auto" w:fill="auto"/>
            <w:noWrap/>
            <w:vAlign w:val="center"/>
            <w:hideMark/>
          </w:tcPr>
          <w:p w14:paraId="7F8548D2" w14:textId="77777777" w:rsidR="00726F05" w:rsidRPr="00726F05" w:rsidRDefault="00726F05" w:rsidP="00726F05">
            <w:pPr>
              <w:jc w:val="both"/>
              <w:rPr>
                <w:rFonts w:cs="Times New Roman"/>
                <w:color w:val="000000"/>
                <w:szCs w:val="26"/>
                <w:lang w:val="vi-VN" w:eastAsia="vi-VN"/>
              </w:rPr>
            </w:pPr>
            <w:r w:rsidRPr="00726F05">
              <w:rPr>
                <w:rFonts w:cs="Times New Roman"/>
                <w:color w:val="000000"/>
                <w:szCs w:val="26"/>
                <w:lang w:val="nl-NL" w:eastAsia="vi-VN"/>
              </w:rPr>
              <w:t>5) Duyệt xếp loại Kết quả rèn luyện, Kết quả học tập.</w:t>
            </w:r>
          </w:p>
        </w:tc>
        <w:tc>
          <w:tcPr>
            <w:tcW w:w="1984" w:type="dxa"/>
            <w:shd w:val="clear" w:color="auto" w:fill="auto"/>
            <w:noWrap/>
            <w:vAlign w:val="center"/>
            <w:hideMark/>
          </w:tcPr>
          <w:p w14:paraId="37479E0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BGH, GVCN</w:t>
            </w:r>
          </w:p>
        </w:tc>
        <w:tc>
          <w:tcPr>
            <w:tcW w:w="1701" w:type="dxa"/>
            <w:shd w:val="clear" w:color="auto" w:fill="auto"/>
            <w:noWrap/>
            <w:vAlign w:val="bottom"/>
            <w:hideMark/>
          </w:tcPr>
          <w:p w14:paraId="5185F7D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B82AF2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33DC5E3" w14:textId="77777777" w:rsidTr="00C66285">
        <w:trPr>
          <w:trHeight w:val="660"/>
        </w:trPr>
        <w:tc>
          <w:tcPr>
            <w:tcW w:w="1701" w:type="dxa"/>
            <w:vMerge/>
            <w:vAlign w:val="center"/>
            <w:hideMark/>
          </w:tcPr>
          <w:p w14:paraId="5DFDE4CB" w14:textId="77777777" w:rsidR="00726F05" w:rsidRPr="00726F05" w:rsidRDefault="00726F05" w:rsidP="00726F05">
            <w:pPr>
              <w:rPr>
                <w:rFonts w:cs="Times New Roman"/>
                <w:color w:val="000000"/>
                <w:szCs w:val="26"/>
                <w:lang w:val="vi-VN" w:eastAsia="vi-VN"/>
              </w:rPr>
            </w:pPr>
          </w:p>
        </w:tc>
        <w:tc>
          <w:tcPr>
            <w:tcW w:w="6946" w:type="dxa"/>
            <w:shd w:val="clear" w:color="auto" w:fill="auto"/>
            <w:noWrap/>
            <w:vAlign w:val="center"/>
            <w:hideMark/>
          </w:tcPr>
          <w:p w14:paraId="703F207A" w14:textId="77777777" w:rsidR="00726F05" w:rsidRPr="00726F05" w:rsidRDefault="00726F05" w:rsidP="00726F05">
            <w:pPr>
              <w:jc w:val="both"/>
              <w:rPr>
                <w:rFonts w:cs="Times New Roman"/>
                <w:color w:val="000000"/>
                <w:szCs w:val="26"/>
                <w:lang w:val="vi-VN" w:eastAsia="vi-VN"/>
              </w:rPr>
            </w:pPr>
            <w:r w:rsidRPr="00726F05">
              <w:rPr>
                <w:rFonts w:cs="Times New Roman"/>
                <w:color w:val="000000"/>
                <w:szCs w:val="26"/>
                <w:lang w:val="nl-NL" w:eastAsia="vi-VN"/>
              </w:rPr>
              <w:t>6) Tổng hợp xếp loại các mặt và thi đua của học sinh.</w:t>
            </w:r>
          </w:p>
        </w:tc>
        <w:tc>
          <w:tcPr>
            <w:tcW w:w="1984" w:type="dxa"/>
            <w:shd w:val="clear" w:color="auto" w:fill="auto"/>
            <w:noWrap/>
            <w:vAlign w:val="center"/>
            <w:hideMark/>
          </w:tcPr>
          <w:p w14:paraId="40CDD54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thi đua</w:t>
            </w:r>
          </w:p>
        </w:tc>
        <w:tc>
          <w:tcPr>
            <w:tcW w:w="1701" w:type="dxa"/>
            <w:shd w:val="clear" w:color="auto" w:fill="auto"/>
            <w:noWrap/>
            <w:vAlign w:val="bottom"/>
            <w:hideMark/>
          </w:tcPr>
          <w:p w14:paraId="337B6FB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17A7DE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17E6BD2" w14:textId="77777777" w:rsidTr="00C66285">
        <w:trPr>
          <w:trHeight w:val="360"/>
        </w:trPr>
        <w:tc>
          <w:tcPr>
            <w:tcW w:w="1701" w:type="dxa"/>
            <w:vMerge/>
            <w:vAlign w:val="center"/>
            <w:hideMark/>
          </w:tcPr>
          <w:p w14:paraId="23DD78AC" w14:textId="77777777" w:rsidR="00726F05" w:rsidRPr="00726F05" w:rsidRDefault="00726F05" w:rsidP="00726F05">
            <w:pPr>
              <w:rPr>
                <w:rFonts w:cs="Times New Roman"/>
                <w:color w:val="000000"/>
                <w:szCs w:val="26"/>
                <w:lang w:val="vi-VN" w:eastAsia="vi-VN"/>
              </w:rPr>
            </w:pPr>
          </w:p>
        </w:tc>
        <w:tc>
          <w:tcPr>
            <w:tcW w:w="6946" w:type="dxa"/>
            <w:shd w:val="clear" w:color="auto" w:fill="auto"/>
            <w:noWrap/>
            <w:vAlign w:val="center"/>
            <w:hideMark/>
          </w:tcPr>
          <w:p w14:paraId="026B24D9" w14:textId="77777777" w:rsidR="00726F05" w:rsidRPr="00726F05" w:rsidRDefault="00726F05" w:rsidP="00726F05">
            <w:pPr>
              <w:jc w:val="both"/>
              <w:rPr>
                <w:rFonts w:cs="Times New Roman"/>
                <w:color w:val="000000"/>
                <w:szCs w:val="26"/>
                <w:lang w:val="vi-VN" w:eastAsia="vi-VN"/>
              </w:rPr>
            </w:pPr>
            <w:r w:rsidRPr="00726F05">
              <w:rPr>
                <w:rFonts w:cs="Times New Roman"/>
                <w:color w:val="000000"/>
                <w:szCs w:val="26"/>
                <w:lang w:eastAsia="vi-VN"/>
              </w:rPr>
              <w:t>7) In giấy khen cuối năm.</w:t>
            </w:r>
          </w:p>
        </w:tc>
        <w:tc>
          <w:tcPr>
            <w:tcW w:w="1984" w:type="dxa"/>
            <w:shd w:val="clear" w:color="auto" w:fill="auto"/>
            <w:noWrap/>
            <w:vAlign w:val="center"/>
            <w:hideMark/>
          </w:tcPr>
          <w:p w14:paraId="63713B7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Ban thi đua</w:t>
            </w:r>
          </w:p>
        </w:tc>
        <w:tc>
          <w:tcPr>
            <w:tcW w:w="1701" w:type="dxa"/>
            <w:shd w:val="clear" w:color="auto" w:fill="auto"/>
            <w:noWrap/>
            <w:vAlign w:val="bottom"/>
            <w:hideMark/>
          </w:tcPr>
          <w:p w14:paraId="0A02817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D2DCF8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39E16B4" w14:textId="77777777" w:rsidTr="00C66285">
        <w:trPr>
          <w:trHeight w:val="360"/>
        </w:trPr>
        <w:tc>
          <w:tcPr>
            <w:tcW w:w="1701" w:type="dxa"/>
            <w:vMerge/>
            <w:vAlign w:val="center"/>
            <w:hideMark/>
          </w:tcPr>
          <w:p w14:paraId="69FB169A" w14:textId="77777777" w:rsidR="00726F05" w:rsidRPr="00726F05" w:rsidRDefault="00726F05" w:rsidP="00726F05">
            <w:pPr>
              <w:rPr>
                <w:rFonts w:cs="Times New Roman"/>
                <w:color w:val="000000"/>
                <w:szCs w:val="26"/>
                <w:lang w:val="vi-VN" w:eastAsia="vi-VN"/>
              </w:rPr>
            </w:pPr>
          </w:p>
        </w:tc>
        <w:tc>
          <w:tcPr>
            <w:tcW w:w="6946" w:type="dxa"/>
            <w:shd w:val="clear" w:color="auto" w:fill="auto"/>
            <w:noWrap/>
            <w:vAlign w:val="bottom"/>
            <w:hideMark/>
          </w:tcPr>
          <w:p w14:paraId="609EFE7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8) Kết thúc học kỳ II</w:t>
            </w:r>
          </w:p>
        </w:tc>
        <w:tc>
          <w:tcPr>
            <w:tcW w:w="1984" w:type="dxa"/>
            <w:shd w:val="clear" w:color="auto" w:fill="auto"/>
            <w:noWrap/>
            <w:vAlign w:val="center"/>
            <w:hideMark/>
          </w:tcPr>
          <w:p w14:paraId="4E941AF4"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2DADDA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1772A4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54B726B" w14:textId="77777777" w:rsidTr="00C66285">
        <w:trPr>
          <w:trHeight w:val="360"/>
        </w:trPr>
        <w:tc>
          <w:tcPr>
            <w:tcW w:w="1701" w:type="dxa"/>
            <w:vMerge/>
            <w:vAlign w:val="center"/>
            <w:hideMark/>
          </w:tcPr>
          <w:p w14:paraId="32D9A53F"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2A5420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9) Đánh giá kết quả BDTX GV</w:t>
            </w:r>
          </w:p>
        </w:tc>
        <w:tc>
          <w:tcPr>
            <w:tcW w:w="1984" w:type="dxa"/>
            <w:shd w:val="clear" w:color="auto" w:fill="auto"/>
            <w:noWrap/>
            <w:vAlign w:val="center"/>
            <w:hideMark/>
          </w:tcPr>
          <w:p w14:paraId="78E2956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78982B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169075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E7339A4" w14:textId="77777777" w:rsidTr="00C66285">
        <w:trPr>
          <w:trHeight w:val="360"/>
        </w:trPr>
        <w:tc>
          <w:tcPr>
            <w:tcW w:w="1701" w:type="dxa"/>
            <w:vMerge/>
            <w:vAlign w:val="center"/>
            <w:hideMark/>
          </w:tcPr>
          <w:p w14:paraId="0A71363C" w14:textId="77777777" w:rsidR="00726F05" w:rsidRPr="00726F05" w:rsidRDefault="00726F05" w:rsidP="00726F05">
            <w:pPr>
              <w:rPr>
                <w:rFonts w:cs="Times New Roman"/>
                <w:color w:val="000000"/>
                <w:szCs w:val="26"/>
                <w:lang w:val="vi-VN" w:eastAsia="vi-VN"/>
              </w:rPr>
            </w:pPr>
          </w:p>
        </w:tc>
        <w:tc>
          <w:tcPr>
            <w:tcW w:w="6946" w:type="dxa"/>
            <w:shd w:val="clear" w:color="auto" w:fill="auto"/>
            <w:noWrap/>
            <w:vAlign w:val="bottom"/>
            <w:hideMark/>
          </w:tcPr>
          <w:p w14:paraId="343A5A9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984" w:type="dxa"/>
            <w:shd w:val="clear" w:color="auto" w:fill="auto"/>
            <w:noWrap/>
            <w:vAlign w:val="center"/>
            <w:hideMark/>
          </w:tcPr>
          <w:p w14:paraId="3DB20E9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2E5EE5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9F4C69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021C39D" w14:textId="77777777" w:rsidTr="00C66285">
        <w:trPr>
          <w:trHeight w:val="360"/>
        </w:trPr>
        <w:tc>
          <w:tcPr>
            <w:tcW w:w="1701" w:type="dxa"/>
            <w:vMerge/>
            <w:vAlign w:val="center"/>
            <w:hideMark/>
          </w:tcPr>
          <w:p w14:paraId="657717A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24D2472B"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320101A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BA8627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5D74FE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DF5F03A" w14:textId="77777777" w:rsidTr="00C66285">
        <w:trPr>
          <w:trHeight w:val="660"/>
        </w:trPr>
        <w:tc>
          <w:tcPr>
            <w:tcW w:w="1701" w:type="dxa"/>
            <w:vMerge w:val="restart"/>
            <w:shd w:val="clear" w:color="auto" w:fill="auto"/>
            <w:vAlign w:val="center"/>
            <w:hideMark/>
          </w:tcPr>
          <w:p w14:paraId="4A5A1E5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24-29/5/2027</w:t>
            </w:r>
          </w:p>
        </w:tc>
        <w:tc>
          <w:tcPr>
            <w:tcW w:w="6946" w:type="dxa"/>
            <w:shd w:val="clear" w:color="auto" w:fill="auto"/>
            <w:noWrap/>
            <w:vAlign w:val="center"/>
            <w:hideMark/>
          </w:tcPr>
          <w:p w14:paraId="7E4A2A25" w14:textId="77777777" w:rsidR="00726F05" w:rsidRPr="00726F05" w:rsidRDefault="00726F05" w:rsidP="00726F05">
            <w:pPr>
              <w:jc w:val="both"/>
              <w:rPr>
                <w:rFonts w:cs="Times New Roman"/>
                <w:color w:val="000000"/>
                <w:szCs w:val="26"/>
                <w:lang w:val="vi-VN" w:eastAsia="vi-VN"/>
              </w:rPr>
            </w:pPr>
            <w:r w:rsidRPr="00726F05">
              <w:rPr>
                <w:rFonts w:cs="Times New Roman"/>
                <w:color w:val="000000"/>
                <w:szCs w:val="26"/>
                <w:lang w:val="nl-NL" w:eastAsia="vi-VN"/>
              </w:rPr>
              <w:t>1) Làm và nộp báo cáo thống kê cuối năm học.</w:t>
            </w:r>
          </w:p>
        </w:tc>
        <w:tc>
          <w:tcPr>
            <w:tcW w:w="1984" w:type="dxa"/>
            <w:shd w:val="clear" w:color="auto" w:fill="auto"/>
            <w:noWrap/>
            <w:vAlign w:val="center"/>
            <w:hideMark/>
          </w:tcPr>
          <w:p w14:paraId="7E3FBF0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E907DD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8382BD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79F1427B" w14:textId="77777777" w:rsidTr="00C66285">
        <w:trPr>
          <w:trHeight w:val="360"/>
        </w:trPr>
        <w:tc>
          <w:tcPr>
            <w:tcW w:w="1701" w:type="dxa"/>
            <w:vMerge/>
            <w:vAlign w:val="center"/>
            <w:hideMark/>
          </w:tcPr>
          <w:p w14:paraId="3F0DD236"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1046461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2) Họp cha mẹ học sinh cuối năm học</w:t>
            </w:r>
          </w:p>
        </w:tc>
        <w:tc>
          <w:tcPr>
            <w:tcW w:w="1984" w:type="dxa"/>
            <w:shd w:val="clear" w:color="auto" w:fill="auto"/>
            <w:noWrap/>
            <w:vAlign w:val="center"/>
            <w:hideMark/>
          </w:tcPr>
          <w:p w14:paraId="72FBF6C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738593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7C349C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4887FF0" w14:textId="77777777" w:rsidTr="00C66285">
        <w:trPr>
          <w:trHeight w:val="360"/>
        </w:trPr>
        <w:tc>
          <w:tcPr>
            <w:tcW w:w="1701" w:type="dxa"/>
            <w:vMerge/>
            <w:vAlign w:val="center"/>
            <w:hideMark/>
          </w:tcPr>
          <w:p w14:paraId="379072ED"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3B95CCE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3) Học ôn TN 12</w:t>
            </w:r>
          </w:p>
        </w:tc>
        <w:tc>
          <w:tcPr>
            <w:tcW w:w="1984" w:type="dxa"/>
            <w:shd w:val="clear" w:color="auto" w:fill="auto"/>
            <w:noWrap/>
            <w:vAlign w:val="center"/>
            <w:hideMark/>
          </w:tcPr>
          <w:p w14:paraId="7CE1CB52"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D420517"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8CA50B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34F35DA" w14:textId="77777777" w:rsidTr="00C66285">
        <w:trPr>
          <w:trHeight w:val="360"/>
        </w:trPr>
        <w:tc>
          <w:tcPr>
            <w:tcW w:w="1701" w:type="dxa"/>
            <w:vMerge/>
            <w:vAlign w:val="center"/>
            <w:hideMark/>
          </w:tcPr>
          <w:p w14:paraId="73A0D7C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C82D2F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4) Thi thử TN THPT (đề trường)</w:t>
            </w:r>
          </w:p>
        </w:tc>
        <w:tc>
          <w:tcPr>
            <w:tcW w:w="1984" w:type="dxa"/>
            <w:shd w:val="clear" w:color="auto" w:fill="auto"/>
            <w:noWrap/>
            <w:vAlign w:val="center"/>
            <w:hideMark/>
          </w:tcPr>
          <w:p w14:paraId="41E460A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15D3B3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0B6791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965DF07" w14:textId="77777777" w:rsidTr="00C66285">
        <w:trPr>
          <w:trHeight w:val="360"/>
        </w:trPr>
        <w:tc>
          <w:tcPr>
            <w:tcW w:w="1701" w:type="dxa"/>
            <w:vMerge/>
            <w:vAlign w:val="center"/>
            <w:hideMark/>
          </w:tcPr>
          <w:p w14:paraId="60D1BA45" w14:textId="77777777" w:rsidR="00726F05" w:rsidRPr="00726F05" w:rsidRDefault="00726F05" w:rsidP="00726F05">
            <w:pPr>
              <w:rPr>
                <w:rFonts w:cs="Times New Roman"/>
                <w:color w:val="000000"/>
                <w:szCs w:val="26"/>
                <w:lang w:val="vi-VN" w:eastAsia="vi-VN"/>
              </w:rPr>
            </w:pPr>
          </w:p>
        </w:tc>
        <w:tc>
          <w:tcPr>
            <w:tcW w:w="6946" w:type="dxa"/>
            <w:shd w:val="clear" w:color="auto" w:fill="auto"/>
            <w:noWrap/>
            <w:vAlign w:val="bottom"/>
            <w:hideMark/>
          </w:tcPr>
          <w:p w14:paraId="68E3CD3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nl-NL" w:eastAsia="vi-VN"/>
              </w:rPr>
              <w:t>5) Kết thúc năm học</w:t>
            </w:r>
          </w:p>
        </w:tc>
        <w:tc>
          <w:tcPr>
            <w:tcW w:w="1984" w:type="dxa"/>
            <w:shd w:val="clear" w:color="auto" w:fill="auto"/>
            <w:noWrap/>
            <w:vAlign w:val="center"/>
            <w:hideMark/>
          </w:tcPr>
          <w:p w14:paraId="0645BE1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C9AF1F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F40861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40B42A0" w14:textId="77777777" w:rsidTr="00C66285">
        <w:trPr>
          <w:trHeight w:val="360"/>
        </w:trPr>
        <w:tc>
          <w:tcPr>
            <w:tcW w:w="1701" w:type="dxa"/>
            <w:vMerge/>
            <w:vAlign w:val="center"/>
            <w:hideMark/>
          </w:tcPr>
          <w:p w14:paraId="2429D6E0"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74252637" w14:textId="77777777" w:rsidR="00726F05" w:rsidRPr="00726F05" w:rsidRDefault="00726F05" w:rsidP="00726F05">
            <w:pPr>
              <w:rPr>
                <w:rFonts w:cs="Times New Roman"/>
                <w:color w:val="000000"/>
                <w:szCs w:val="26"/>
                <w:lang w:val="vi-VN" w:eastAsia="vi-VN"/>
              </w:rPr>
            </w:pPr>
          </w:p>
        </w:tc>
        <w:tc>
          <w:tcPr>
            <w:tcW w:w="1984" w:type="dxa"/>
            <w:shd w:val="clear" w:color="auto" w:fill="auto"/>
            <w:noWrap/>
            <w:vAlign w:val="center"/>
            <w:hideMark/>
          </w:tcPr>
          <w:p w14:paraId="5037F9D3"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E77F89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B88394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205C4ABF" w14:textId="77777777" w:rsidTr="00C66285">
        <w:trPr>
          <w:trHeight w:val="360"/>
        </w:trPr>
        <w:tc>
          <w:tcPr>
            <w:tcW w:w="1701" w:type="dxa"/>
            <w:vMerge/>
            <w:vAlign w:val="center"/>
            <w:hideMark/>
          </w:tcPr>
          <w:p w14:paraId="5F07AD1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487672D"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198E08C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8F4B06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E20835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2CF4AC5" w14:textId="77777777" w:rsidTr="00C66285">
        <w:trPr>
          <w:trHeight w:val="360"/>
        </w:trPr>
        <w:tc>
          <w:tcPr>
            <w:tcW w:w="1701" w:type="dxa"/>
            <w:vMerge w:val="restart"/>
            <w:shd w:val="clear" w:color="auto" w:fill="auto"/>
            <w:vAlign w:val="center"/>
            <w:hideMark/>
          </w:tcPr>
          <w:p w14:paraId="0FAC519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31/5 -05/6/2027</w:t>
            </w:r>
          </w:p>
        </w:tc>
        <w:tc>
          <w:tcPr>
            <w:tcW w:w="6946" w:type="dxa"/>
            <w:shd w:val="clear" w:color="auto" w:fill="auto"/>
            <w:vAlign w:val="center"/>
            <w:hideMark/>
          </w:tcPr>
          <w:p w14:paraId="60C1C26C"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1) Học ôn TN 12</w:t>
            </w:r>
          </w:p>
        </w:tc>
        <w:tc>
          <w:tcPr>
            <w:tcW w:w="1984" w:type="dxa"/>
            <w:shd w:val="clear" w:color="auto" w:fill="auto"/>
            <w:noWrap/>
            <w:vAlign w:val="center"/>
            <w:hideMark/>
          </w:tcPr>
          <w:p w14:paraId="044CA38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B29E99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1F2987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072376CF" w14:textId="77777777" w:rsidTr="00C66285">
        <w:trPr>
          <w:trHeight w:val="720"/>
        </w:trPr>
        <w:tc>
          <w:tcPr>
            <w:tcW w:w="1701" w:type="dxa"/>
            <w:vMerge/>
            <w:vAlign w:val="center"/>
            <w:hideMark/>
          </w:tcPr>
          <w:p w14:paraId="55743CF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7546C15"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2) Tập huấn quy chế thi TN THPT lần 2</w:t>
            </w:r>
          </w:p>
        </w:tc>
        <w:tc>
          <w:tcPr>
            <w:tcW w:w="1984" w:type="dxa"/>
            <w:shd w:val="clear" w:color="auto" w:fill="auto"/>
            <w:noWrap/>
            <w:vAlign w:val="center"/>
            <w:hideMark/>
          </w:tcPr>
          <w:p w14:paraId="2CC347FC"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AAD46A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47CE9D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C9851DE" w14:textId="77777777" w:rsidTr="00C66285">
        <w:trPr>
          <w:trHeight w:val="360"/>
        </w:trPr>
        <w:tc>
          <w:tcPr>
            <w:tcW w:w="1701" w:type="dxa"/>
            <w:vMerge/>
            <w:vAlign w:val="center"/>
            <w:hideMark/>
          </w:tcPr>
          <w:p w14:paraId="7691A24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C0BC879"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3) Rà soát hồ sơ thi TN THPT cho HS</w:t>
            </w:r>
          </w:p>
        </w:tc>
        <w:tc>
          <w:tcPr>
            <w:tcW w:w="1984" w:type="dxa"/>
            <w:shd w:val="clear" w:color="auto" w:fill="auto"/>
            <w:noWrap/>
            <w:vAlign w:val="center"/>
            <w:hideMark/>
          </w:tcPr>
          <w:p w14:paraId="7B16B0D5"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08AC448"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698BD05"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7966A01" w14:textId="77777777" w:rsidTr="00C66285">
        <w:trPr>
          <w:trHeight w:val="360"/>
        </w:trPr>
        <w:tc>
          <w:tcPr>
            <w:tcW w:w="1701" w:type="dxa"/>
            <w:vMerge/>
            <w:vAlign w:val="center"/>
            <w:hideMark/>
          </w:tcPr>
          <w:p w14:paraId="3A897E7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47C4E296" w14:textId="77777777" w:rsidR="00726F05" w:rsidRPr="00726F05" w:rsidRDefault="00726F05" w:rsidP="00726F05">
            <w:pPr>
              <w:rPr>
                <w:rFonts w:cs="Times New Roman"/>
                <w:color w:val="000000"/>
                <w:szCs w:val="26"/>
                <w:lang w:val="vi-VN" w:eastAsia="vi-VN"/>
              </w:rPr>
            </w:pPr>
          </w:p>
        </w:tc>
        <w:tc>
          <w:tcPr>
            <w:tcW w:w="1984" w:type="dxa"/>
            <w:shd w:val="clear" w:color="auto" w:fill="auto"/>
            <w:noWrap/>
            <w:vAlign w:val="center"/>
            <w:hideMark/>
          </w:tcPr>
          <w:p w14:paraId="6735620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5FF19C4"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68C188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3E4FAE4A" w14:textId="77777777" w:rsidTr="00C66285">
        <w:trPr>
          <w:trHeight w:val="360"/>
        </w:trPr>
        <w:tc>
          <w:tcPr>
            <w:tcW w:w="1701" w:type="dxa"/>
            <w:vMerge/>
            <w:vAlign w:val="center"/>
            <w:hideMark/>
          </w:tcPr>
          <w:p w14:paraId="106D9C95"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81CA90A"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5E8DC537"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FD3ADF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6C6A90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C20139B" w14:textId="77777777" w:rsidTr="00C66285">
        <w:trPr>
          <w:trHeight w:val="360"/>
        </w:trPr>
        <w:tc>
          <w:tcPr>
            <w:tcW w:w="1701" w:type="dxa"/>
            <w:vMerge/>
            <w:vAlign w:val="center"/>
            <w:hideMark/>
          </w:tcPr>
          <w:p w14:paraId="11DE15A4"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FF0F65E"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2A283A0F"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44816FB"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CA68A9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FC9A30D" w14:textId="77777777" w:rsidTr="00C66285">
        <w:trPr>
          <w:trHeight w:val="360"/>
        </w:trPr>
        <w:tc>
          <w:tcPr>
            <w:tcW w:w="1701" w:type="dxa"/>
            <w:vMerge w:val="restart"/>
            <w:shd w:val="clear" w:color="auto" w:fill="auto"/>
            <w:vAlign w:val="center"/>
            <w:hideMark/>
          </w:tcPr>
          <w:p w14:paraId="559CFD1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07-12/6/2027</w:t>
            </w:r>
          </w:p>
        </w:tc>
        <w:tc>
          <w:tcPr>
            <w:tcW w:w="6946" w:type="dxa"/>
            <w:shd w:val="clear" w:color="auto" w:fill="auto"/>
            <w:vAlign w:val="center"/>
            <w:hideMark/>
          </w:tcPr>
          <w:p w14:paraId="02A66F1E"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1) Học ôn TN 12</w:t>
            </w:r>
          </w:p>
        </w:tc>
        <w:tc>
          <w:tcPr>
            <w:tcW w:w="1984" w:type="dxa"/>
            <w:shd w:val="clear" w:color="auto" w:fill="auto"/>
            <w:noWrap/>
            <w:vAlign w:val="center"/>
            <w:hideMark/>
          </w:tcPr>
          <w:p w14:paraId="46018CD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485F89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29F9951"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CD5B37B" w14:textId="77777777" w:rsidTr="00C66285">
        <w:trPr>
          <w:trHeight w:val="360"/>
        </w:trPr>
        <w:tc>
          <w:tcPr>
            <w:tcW w:w="1701" w:type="dxa"/>
            <w:vMerge/>
            <w:vAlign w:val="center"/>
            <w:hideMark/>
          </w:tcPr>
          <w:p w14:paraId="1580EF6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E6D3FC7"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2) Thi TN THPT 202</w:t>
            </w:r>
            <w:r w:rsidRPr="00726F05">
              <w:rPr>
                <w:rFonts w:cs="Times New Roman"/>
                <w:color w:val="000000"/>
                <w:lang w:eastAsia="vi-VN"/>
              </w:rPr>
              <w:t>7</w:t>
            </w:r>
            <w:r w:rsidRPr="00726F05">
              <w:rPr>
                <w:rFonts w:cs="Times New Roman"/>
                <w:color w:val="000000"/>
                <w:lang w:val="vi-VN" w:eastAsia="vi-VN"/>
              </w:rPr>
              <w:t xml:space="preserve"> (</w:t>
            </w:r>
            <w:r w:rsidRPr="00726F05">
              <w:rPr>
                <w:rFonts w:cs="Times New Roman"/>
                <w:color w:val="000000"/>
                <w:lang w:eastAsia="vi-VN"/>
              </w:rPr>
              <w:t>theo lịch chung</w:t>
            </w:r>
            <w:r w:rsidRPr="00726F05">
              <w:rPr>
                <w:rFonts w:cs="Times New Roman"/>
                <w:color w:val="000000"/>
                <w:lang w:val="vi-VN" w:eastAsia="vi-VN"/>
              </w:rPr>
              <w:t>)</w:t>
            </w:r>
          </w:p>
        </w:tc>
        <w:tc>
          <w:tcPr>
            <w:tcW w:w="1984" w:type="dxa"/>
            <w:shd w:val="clear" w:color="auto" w:fill="auto"/>
            <w:noWrap/>
            <w:vAlign w:val="center"/>
            <w:hideMark/>
          </w:tcPr>
          <w:p w14:paraId="1034645A"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4FA86D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5A14D90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37954D1" w14:textId="77777777" w:rsidTr="00C66285">
        <w:trPr>
          <w:trHeight w:val="360"/>
        </w:trPr>
        <w:tc>
          <w:tcPr>
            <w:tcW w:w="1701" w:type="dxa"/>
            <w:vMerge/>
            <w:vAlign w:val="center"/>
            <w:hideMark/>
          </w:tcPr>
          <w:p w14:paraId="5D5377C2"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62633E7"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2A20A5E"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D74B61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17AEA40"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8866E8C" w14:textId="77777777" w:rsidTr="00C66285">
        <w:trPr>
          <w:trHeight w:val="360"/>
        </w:trPr>
        <w:tc>
          <w:tcPr>
            <w:tcW w:w="1701" w:type="dxa"/>
            <w:vMerge/>
            <w:vAlign w:val="center"/>
            <w:hideMark/>
          </w:tcPr>
          <w:p w14:paraId="40B7BF47"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431D491" w14:textId="77777777" w:rsidR="00726F05" w:rsidRPr="00726F05" w:rsidRDefault="00726F05" w:rsidP="00726F05">
            <w:pPr>
              <w:rPr>
                <w:rFonts w:cs="Times New Roman"/>
                <w:color w:val="000000"/>
                <w:szCs w:val="26"/>
                <w:lang w:val="vi-VN" w:eastAsia="vi-VN"/>
              </w:rPr>
            </w:pPr>
          </w:p>
        </w:tc>
        <w:tc>
          <w:tcPr>
            <w:tcW w:w="1984" w:type="dxa"/>
            <w:shd w:val="clear" w:color="auto" w:fill="auto"/>
            <w:noWrap/>
            <w:vAlign w:val="center"/>
            <w:hideMark/>
          </w:tcPr>
          <w:p w14:paraId="66B4AD58"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C6AEDA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D2CBE1E"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6503BF2E" w14:textId="77777777" w:rsidTr="00C66285">
        <w:trPr>
          <w:trHeight w:val="360"/>
        </w:trPr>
        <w:tc>
          <w:tcPr>
            <w:tcW w:w="1701" w:type="dxa"/>
            <w:vMerge/>
            <w:vAlign w:val="center"/>
            <w:hideMark/>
          </w:tcPr>
          <w:p w14:paraId="084BCF33"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F587EF0" w14:textId="77777777" w:rsidR="00726F05" w:rsidRPr="00726F05" w:rsidRDefault="00726F05" w:rsidP="00726F05">
            <w:pPr>
              <w:rPr>
                <w:rFonts w:cs="Times New Roman"/>
                <w:color w:val="000000"/>
                <w:szCs w:val="26"/>
                <w:lang w:val="vi-VN" w:eastAsia="vi-VN"/>
              </w:rPr>
            </w:pPr>
          </w:p>
        </w:tc>
        <w:tc>
          <w:tcPr>
            <w:tcW w:w="1984" w:type="dxa"/>
            <w:shd w:val="clear" w:color="auto" w:fill="auto"/>
            <w:noWrap/>
            <w:vAlign w:val="center"/>
            <w:hideMark/>
          </w:tcPr>
          <w:p w14:paraId="610AABD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16FD542"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6A5549F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174AE749" w14:textId="77777777" w:rsidTr="00C66285">
        <w:trPr>
          <w:trHeight w:val="360"/>
        </w:trPr>
        <w:tc>
          <w:tcPr>
            <w:tcW w:w="1701" w:type="dxa"/>
            <w:vMerge w:val="restart"/>
            <w:shd w:val="clear" w:color="auto" w:fill="auto"/>
            <w:vAlign w:val="center"/>
            <w:hideMark/>
          </w:tcPr>
          <w:p w14:paraId="5BCA2CDD"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eastAsia="vi-VN"/>
              </w:rPr>
              <w:t xml:space="preserve">Tuần từ </w:t>
            </w:r>
            <w:r w:rsidRPr="00726F05">
              <w:rPr>
                <w:rFonts w:cs="Times New Roman"/>
                <w:color w:val="000000"/>
                <w:szCs w:val="26"/>
                <w:lang w:eastAsia="vi-VN"/>
              </w:rPr>
              <w:br/>
              <w:t>14-19/6/2027</w:t>
            </w:r>
          </w:p>
        </w:tc>
        <w:tc>
          <w:tcPr>
            <w:tcW w:w="6946" w:type="dxa"/>
            <w:shd w:val="clear" w:color="auto" w:fill="auto"/>
            <w:vAlign w:val="center"/>
            <w:hideMark/>
          </w:tcPr>
          <w:p w14:paraId="7627FC5D" w14:textId="77777777" w:rsidR="00726F05" w:rsidRPr="00726F05" w:rsidRDefault="00726F05" w:rsidP="00726F05">
            <w:pPr>
              <w:rPr>
                <w:rFonts w:cs="Times New Roman"/>
                <w:color w:val="000000"/>
                <w:lang w:eastAsia="vi-VN"/>
              </w:rPr>
            </w:pPr>
            <w:r w:rsidRPr="00726F05">
              <w:rPr>
                <w:rFonts w:cs="Times New Roman"/>
                <w:color w:val="000000"/>
                <w:lang w:val="vi-VN" w:eastAsia="vi-VN"/>
              </w:rPr>
              <w:t>Chấm thi TN THPT 202</w:t>
            </w:r>
            <w:r w:rsidRPr="00726F05">
              <w:rPr>
                <w:rFonts w:cs="Times New Roman"/>
                <w:color w:val="000000"/>
                <w:lang w:eastAsia="vi-VN"/>
              </w:rPr>
              <w:t>7</w:t>
            </w:r>
          </w:p>
        </w:tc>
        <w:tc>
          <w:tcPr>
            <w:tcW w:w="1984" w:type="dxa"/>
            <w:shd w:val="clear" w:color="auto" w:fill="auto"/>
            <w:noWrap/>
            <w:vAlign w:val="center"/>
            <w:hideMark/>
          </w:tcPr>
          <w:p w14:paraId="77097311"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409059F9"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CD8769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46AD3D73" w14:textId="77777777" w:rsidTr="00C66285">
        <w:trPr>
          <w:trHeight w:val="360"/>
        </w:trPr>
        <w:tc>
          <w:tcPr>
            <w:tcW w:w="1701" w:type="dxa"/>
            <w:vMerge/>
            <w:vAlign w:val="center"/>
            <w:hideMark/>
          </w:tcPr>
          <w:p w14:paraId="2F97A061"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66F0804E" w14:textId="77777777" w:rsidR="00726F05" w:rsidRPr="00726F05" w:rsidRDefault="00726F05" w:rsidP="00726F05">
            <w:pPr>
              <w:rPr>
                <w:rFonts w:cs="Times New Roman"/>
                <w:color w:val="000000"/>
                <w:szCs w:val="26"/>
                <w:lang w:val="vi-VN" w:eastAsia="vi-VN"/>
              </w:rPr>
            </w:pPr>
          </w:p>
        </w:tc>
        <w:tc>
          <w:tcPr>
            <w:tcW w:w="1984" w:type="dxa"/>
            <w:shd w:val="clear" w:color="auto" w:fill="auto"/>
            <w:noWrap/>
            <w:vAlign w:val="center"/>
            <w:hideMark/>
          </w:tcPr>
          <w:p w14:paraId="33770CB9"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792FED9F"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3EBBD37D"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58A3D2B" w14:textId="77777777" w:rsidTr="00C66285">
        <w:trPr>
          <w:trHeight w:val="360"/>
        </w:trPr>
        <w:tc>
          <w:tcPr>
            <w:tcW w:w="1701" w:type="dxa"/>
            <w:vMerge/>
            <w:vAlign w:val="center"/>
            <w:hideMark/>
          </w:tcPr>
          <w:p w14:paraId="7F1B32D9"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517AB960"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6C266C2B"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191094B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2C2654A6"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r w:rsidR="00726F05" w:rsidRPr="00726F05" w14:paraId="5DFC67D9" w14:textId="77777777" w:rsidTr="00C66285">
        <w:trPr>
          <w:trHeight w:val="360"/>
        </w:trPr>
        <w:tc>
          <w:tcPr>
            <w:tcW w:w="1701" w:type="dxa"/>
            <w:vMerge/>
            <w:vAlign w:val="center"/>
            <w:hideMark/>
          </w:tcPr>
          <w:p w14:paraId="335984CC" w14:textId="77777777" w:rsidR="00726F05" w:rsidRPr="00726F05" w:rsidRDefault="00726F05" w:rsidP="00726F05">
            <w:pPr>
              <w:rPr>
                <w:rFonts w:cs="Times New Roman"/>
                <w:color w:val="000000"/>
                <w:szCs w:val="26"/>
                <w:lang w:val="vi-VN" w:eastAsia="vi-VN"/>
              </w:rPr>
            </w:pPr>
          </w:p>
        </w:tc>
        <w:tc>
          <w:tcPr>
            <w:tcW w:w="6946" w:type="dxa"/>
            <w:shd w:val="clear" w:color="auto" w:fill="auto"/>
            <w:vAlign w:val="center"/>
            <w:hideMark/>
          </w:tcPr>
          <w:p w14:paraId="0C484859" w14:textId="77777777" w:rsidR="00726F05" w:rsidRPr="00726F05" w:rsidRDefault="00726F05" w:rsidP="00726F05">
            <w:pPr>
              <w:rPr>
                <w:rFonts w:cs="Times New Roman"/>
                <w:color w:val="000000"/>
                <w:lang w:val="vi-VN" w:eastAsia="vi-VN"/>
              </w:rPr>
            </w:pPr>
            <w:r w:rsidRPr="00726F05">
              <w:rPr>
                <w:rFonts w:cs="Times New Roman"/>
                <w:color w:val="000000"/>
                <w:lang w:val="vi-VN" w:eastAsia="vi-VN"/>
              </w:rPr>
              <w:t> </w:t>
            </w:r>
          </w:p>
        </w:tc>
        <w:tc>
          <w:tcPr>
            <w:tcW w:w="1984" w:type="dxa"/>
            <w:shd w:val="clear" w:color="auto" w:fill="auto"/>
            <w:noWrap/>
            <w:vAlign w:val="center"/>
            <w:hideMark/>
          </w:tcPr>
          <w:p w14:paraId="4C0C47B0" w14:textId="77777777" w:rsidR="00726F05" w:rsidRPr="00726F05" w:rsidRDefault="00726F05" w:rsidP="00726F05">
            <w:pPr>
              <w:jc w:val="cente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E26FE1C"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c>
          <w:tcPr>
            <w:tcW w:w="1701" w:type="dxa"/>
            <w:shd w:val="clear" w:color="auto" w:fill="auto"/>
            <w:noWrap/>
            <w:vAlign w:val="bottom"/>
            <w:hideMark/>
          </w:tcPr>
          <w:p w14:paraId="08EF437A" w14:textId="77777777" w:rsidR="00726F05" w:rsidRPr="00726F05" w:rsidRDefault="00726F05" w:rsidP="00726F05">
            <w:pPr>
              <w:rPr>
                <w:rFonts w:cs="Times New Roman"/>
                <w:color w:val="000000"/>
                <w:szCs w:val="26"/>
                <w:lang w:val="vi-VN" w:eastAsia="vi-VN"/>
              </w:rPr>
            </w:pPr>
            <w:r w:rsidRPr="00726F05">
              <w:rPr>
                <w:rFonts w:cs="Times New Roman"/>
                <w:color w:val="000000"/>
                <w:szCs w:val="26"/>
                <w:lang w:val="vi-VN" w:eastAsia="vi-VN"/>
              </w:rPr>
              <w:t> </w:t>
            </w:r>
          </w:p>
        </w:tc>
      </w:tr>
    </w:tbl>
    <w:p w14:paraId="3728E971" w14:textId="77777777" w:rsidR="00726F05" w:rsidRPr="00726F05" w:rsidRDefault="00726F05" w:rsidP="00726F05">
      <w:pPr>
        <w:spacing w:before="120" w:after="120" w:line="240" w:lineRule="auto"/>
        <w:ind w:right="113"/>
        <w:jc w:val="center"/>
        <w:rPr>
          <w:rFonts w:cs="Times New Roman"/>
          <w:sz w:val="28"/>
          <w:szCs w:val="28"/>
        </w:rPr>
      </w:pPr>
    </w:p>
    <w:p w14:paraId="1C6C9920" w14:textId="6CCCAD73" w:rsidR="00827302" w:rsidRPr="00726F05" w:rsidRDefault="00827302" w:rsidP="00726F05"/>
    <w:sectPr w:rsidR="00827302" w:rsidRPr="00726F05" w:rsidSect="00C66285">
      <w:pgSz w:w="16838" w:h="11906" w:orient="landscape" w:code="9"/>
      <w:pgMar w:top="567" w:right="851" w:bottom="1134" w:left="1701" w:header="454" w:footer="624"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F7D"/>
    <w:rsid w:val="0033015A"/>
    <w:rsid w:val="00515ED0"/>
    <w:rsid w:val="00726F05"/>
    <w:rsid w:val="00827302"/>
    <w:rsid w:val="00C66285"/>
    <w:rsid w:val="00D2515D"/>
    <w:rsid w:val="00FE5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E0E6"/>
  <w15:chartTrackingRefBased/>
  <w15:docId w15:val="{3882D46D-1F86-4E5D-A8AC-40D9D2FF6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F7D"/>
    <w:pPr>
      <w:spacing w:after="60" w:line="276" w:lineRule="auto"/>
    </w:pPr>
    <w:rPr>
      <w:rFonts w:eastAsia="Times New Roman"/>
      <w:kern w:val="0"/>
      <w:sz w:val="26"/>
      <w:szCs w:val="22"/>
      <w14:ligatures w14:val="none"/>
    </w:rPr>
  </w:style>
  <w:style w:type="paragraph" w:styleId="Heading1">
    <w:name w:val="heading 1"/>
    <w:basedOn w:val="Normal"/>
    <w:next w:val="Normal"/>
    <w:link w:val="Heading1Char"/>
    <w:uiPriority w:val="9"/>
    <w:qFormat/>
    <w:rsid w:val="00FE5F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E5F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E5F7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E5F7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unhideWhenUsed/>
    <w:qFormat/>
    <w:rsid w:val="00FE5F7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E5F7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E5F7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E5F7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E5F7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F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E5F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E5F7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rsid w:val="00FE5F7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rsid w:val="00FE5F7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E5F7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E5F7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E5F7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E5F7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E5F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5F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5F7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5F7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E5F7D"/>
    <w:pPr>
      <w:spacing w:before="160"/>
      <w:jc w:val="center"/>
    </w:pPr>
    <w:rPr>
      <w:i/>
      <w:iCs/>
      <w:color w:val="404040" w:themeColor="text1" w:themeTint="BF"/>
    </w:rPr>
  </w:style>
  <w:style w:type="character" w:customStyle="1" w:styleId="QuoteChar">
    <w:name w:val="Quote Char"/>
    <w:basedOn w:val="DefaultParagraphFont"/>
    <w:link w:val="Quote"/>
    <w:uiPriority w:val="29"/>
    <w:rsid w:val="00FE5F7D"/>
    <w:rPr>
      <w:i/>
      <w:iCs/>
      <w:color w:val="404040" w:themeColor="text1" w:themeTint="BF"/>
    </w:rPr>
  </w:style>
  <w:style w:type="paragraph" w:styleId="ListParagraph">
    <w:name w:val="List Paragraph"/>
    <w:basedOn w:val="Normal"/>
    <w:uiPriority w:val="34"/>
    <w:qFormat/>
    <w:rsid w:val="00FE5F7D"/>
    <w:pPr>
      <w:ind w:left="720"/>
      <w:contextualSpacing/>
    </w:pPr>
  </w:style>
  <w:style w:type="character" w:styleId="IntenseEmphasis">
    <w:name w:val="Intense Emphasis"/>
    <w:basedOn w:val="DefaultParagraphFont"/>
    <w:uiPriority w:val="21"/>
    <w:qFormat/>
    <w:rsid w:val="00FE5F7D"/>
    <w:rPr>
      <w:i/>
      <w:iCs/>
      <w:color w:val="0F4761" w:themeColor="accent1" w:themeShade="BF"/>
    </w:rPr>
  </w:style>
  <w:style w:type="paragraph" w:styleId="IntenseQuote">
    <w:name w:val="Intense Quote"/>
    <w:basedOn w:val="Normal"/>
    <w:next w:val="Normal"/>
    <w:link w:val="IntenseQuoteChar"/>
    <w:uiPriority w:val="30"/>
    <w:qFormat/>
    <w:rsid w:val="00FE5F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5F7D"/>
    <w:rPr>
      <w:i/>
      <w:iCs/>
      <w:color w:val="0F4761" w:themeColor="accent1" w:themeShade="BF"/>
    </w:rPr>
  </w:style>
  <w:style w:type="character" w:styleId="IntenseReference">
    <w:name w:val="Intense Reference"/>
    <w:basedOn w:val="DefaultParagraphFont"/>
    <w:uiPriority w:val="32"/>
    <w:qFormat/>
    <w:rsid w:val="00FE5F7D"/>
    <w:rPr>
      <w:b/>
      <w:bCs/>
      <w:smallCaps/>
      <w:color w:val="0F4761" w:themeColor="accent1" w:themeShade="BF"/>
      <w:spacing w:val="5"/>
    </w:rPr>
  </w:style>
  <w:style w:type="paragraph" w:styleId="Header">
    <w:name w:val="header"/>
    <w:basedOn w:val="Normal"/>
    <w:link w:val="HeaderChar"/>
    <w:uiPriority w:val="99"/>
    <w:unhideWhenUsed/>
    <w:rsid w:val="00726F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6F05"/>
    <w:rPr>
      <w:rFonts w:eastAsia="Times New Roman"/>
      <w:kern w:val="0"/>
      <w:sz w:val="26"/>
      <w:szCs w:val="22"/>
      <w14:ligatures w14:val="none"/>
    </w:rPr>
  </w:style>
  <w:style w:type="paragraph" w:styleId="Footer">
    <w:name w:val="footer"/>
    <w:basedOn w:val="Normal"/>
    <w:link w:val="FooterChar"/>
    <w:unhideWhenUsed/>
    <w:rsid w:val="00726F05"/>
    <w:pPr>
      <w:tabs>
        <w:tab w:val="center" w:pos="4680"/>
        <w:tab w:val="right" w:pos="9360"/>
      </w:tabs>
      <w:spacing w:after="0" w:line="240" w:lineRule="auto"/>
    </w:pPr>
  </w:style>
  <w:style w:type="character" w:customStyle="1" w:styleId="FooterChar">
    <w:name w:val="Footer Char"/>
    <w:basedOn w:val="DefaultParagraphFont"/>
    <w:link w:val="Footer"/>
    <w:rsid w:val="00726F05"/>
    <w:rPr>
      <w:rFonts w:eastAsia="Times New Roman"/>
      <w:kern w:val="0"/>
      <w:sz w:val="26"/>
      <w:szCs w:val="22"/>
      <w14:ligatures w14:val="none"/>
    </w:rPr>
  </w:style>
  <w:style w:type="paragraph" w:styleId="NoSpacing">
    <w:name w:val="No Spacing"/>
    <w:aliases w:val="Muc 1"/>
    <w:link w:val="NoSpacingChar"/>
    <w:uiPriority w:val="1"/>
    <w:qFormat/>
    <w:rsid w:val="00726F05"/>
    <w:pPr>
      <w:spacing w:after="0" w:line="240" w:lineRule="auto"/>
    </w:pPr>
    <w:rPr>
      <w:rFonts w:ascii="Cambria" w:eastAsia="MS Mincho" w:hAnsi="Cambria"/>
      <w:kern w:val="0"/>
      <w:sz w:val="22"/>
      <w:szCs w:val="22"/>
      <w14:ligatures w14:val="none"/>
    </w:rPr>
  </w:style>
  <w:style w:type="character" w:customStyle="1" w:styleId="NoSpacingChar">
    <w:name w:val="No Spacing Char"/>
    <w:aliases w:val="Muc 1 Char"/>
    <w:link w:val="NoSpacing"/>
    <w:uiPriority w:val="1"/>
    <w:locked/>
    <w:rsid w:val="00726F05"/>
    <w:rPr>
      <w:rFonts w:ascii="Cambria" w:eastAsia="MS Mincho" w:hAnsi="Cambria"/>
      <w:kern w:val="0"/>
      <w:sz w:val="22"/>
      <w:szCs w:val="22"/>
      <w14:ligatures w14:val="none"/>
    </w:rPr>
  </w:style>
  <w:style w:type="paragraph" w:styleId="BodyText">
    <w:name w:val="Body Text"/>
    <w:basedOn w:val="Normal"/>
    <w:link w:val="BodyTextChar"/>
    <w:uiPriority w:val="1"/>
    <w:unhideWhenUsed/>
    <w:qFormat/>
    <w:rsid w:val="00726F05"/>
    <w:pPr>
      <w:spacing w:after="120"/>
    </w:pPr>
  </w:style>
  <w:style w:type="character" w:customStyle="1" w:styleId="BodyTextChar">
    <w:name w:val="Body Text Char"/>
    <w:basedOn w:val="DefaultParagraphFont"/>
    <w:link w:val="BodyText"/>
    <w:uiPriority w:val="1"/>
    <w:rsid w:val="00726F05"/>
    <w:rPr>
      <w:rFonts w:eastAsia="Times New Roman"/>
      <w:kern w:val="0"/>
      <w:sz w:val="26"/>
      <w:szCs w:val="22"/>
      <w14:ligatures w14:val="none"/>
    </w:rPr>
  </w:style>
  <w:style w:type="paragraph" w:styleId="BodyText2">
    <w:name w:val="Body Text 2"/>
    <w:basedOn w:val="Normal"/>
    <w:link w:val="BodyText2Char"/>
    <w:uiPriority w:val="99"/>
    <w:unhideWhenUsed/>
    <w:rsid w:val="00726F05"/>
    <w:pPr>
      <w:spacing w:after="120" w:line="480" w:lineRule="auto"/>
    </w:pPr>
  </w:style>
  <w:style w:type="character" w:customStyle="1" w:styleId="BodyText2Char">
    <w:name w:val="Body Text 2 Char"/>
    <w:basedOn w:val="DefaultParagraphFont"/>
    <w:link w:val="BodyText2"/>
    <w:uiPriority w:val="99"/>
    <w:rsid w:val="00726F05"/>
    <w:rPr>
      <w:rFonts w:eastAsia="Times New Roman"/>
      <w:kern w:val="0"/>
      <w:sz w:val="26"/>
      <w:szCs w:val="22"/>
      <w14:ligatures w14:val="none"/>
    </w:rPr>
  </w:style>
  <w:style w:type="paragraph" w:styleId="BodyText3">
    <w:name w:val="Body Text 3"/>
    <w:basedOn w:val="Normal"/>
    <w:link w:val="BodyText3Char"/>
    <w:uiPriority w:val="99"/>
    <w:unhideWhenUsed/>
    <w:rsid w:val="00726F05"/>
    <w:pPr>
      <w:spacing w:after="120"/>
    </w:pPr>
    <w:rPr>
      <w:sz w:val="16"/>
      <w:szCs w:val="16"/>
    </w:rPr>
  </w:style>
  <w:style w:type="character" w:customStyle="1" w:styleId="BodyText3Char">
    <w:name w:val="Body Text 3 Char"/>
    <w:basedOn w:val="DefaultParagraphFont"/>
    <w:link w:val="BodyText3"/>
    <w:uiPriority w:val="99"/>
    <w:rsid w:val="00726F05"/>
    <w:rPr>
      <w:rFonts w:eastAsia="Times New Roman"/>
      <w:kern w:val="0"/>
      <w:sz w:val="16"/>
      <w:szCs w:val="16"/>
      <w14:ligatures w14:val="none"/>
    </w:rPr>
  </w:style>
  <w:style w:type="paragraph" w:styleId="List">
    <w:name w:val="List"/>
    <w:basedOn w:val="Normal"/>
    <w:uiPriority w:val="99"/>
    <w:unhideWhenUsed/>
    <w:rsid w:val="00726F05"/>
    <w:pPr>
      <w:ind w:left="360" w:hanging="360"/>
      <w:contextualSpacing/>
    </w:pPr>
  </w:style>
  <w:style w:type="paragraph" w:styleId="List2">
    <w:name w:val="List 2"/>
    <w:basedOn w:val="Normal"/>
    <w:uiPriority w:val="99"/>
    <w:unhideWhenUsed/>
    <w:rsid w:val="00726F05"/>
    <w:pPr>
      <w:ind w:left="720" w:hanging="360"/>
      <w:contextualSpacing/>
    </w:pPr>
  </w:style>
  <w:style w:type="paragraph" w:styleId="List3">
    <w:name w:val="List 3"/>
    <w:basedOn w:val="Normal"/>
    <w:uiPriority w:val="99"/>
    <w:unhideWhenUsed/>
    <w:rsid w:val="00726F05"/>
    <w:pPr>
      <w:ind w:left="1080" w:hanging="360"/>
      <w:contextualSpacing/>
    </w:pPr>
  </w:style>
  <w:style w:type="paragraph" w:styleId="ListBullet">
    <w:name w:val="List Bullet"/>
    <w:basedOn w:val="Normal"/>
    <w:uiPriority w:val="99"/>
    <w:unhideWhenUsed/>
    <w:rsid w:val="00726F05"/>
    <w:pPr>
      <w:numPr>
        <w:numId w:val="1"/>
      </w:numPr>
      <w:contextualSpacing/>
    </w:pPr>
  </w:style>
  <w:style w:type="paragraph" w:styleId="ListBullet2">
    <w:name w:val="List Bullet 2"/>
    <w:basedOn w:val="Normal"/>
    <w:uiPriority w:val="99"/>
    <w:unhideWhenUsed/>
    <w:rsid w:val="00726F05"/>
    <w:pPr>
      <w:numPr>
        <w:numId w:val="2"/>
      </w:numPr>
      <w:contextualSpacing/>
    </w:pPr>
  </w:style>
  <w:style w:type="paragraph" w:styleId="ListBullet3">
    <w:name w:val="List Bullet 3"/>
    <w:basedOn w:val="Normal"/>
    <w:uiPriority w:val="99"/>
    <w:unhideWhenUsed/>
    <w:rsid w:val="00726F05"/>
    <w:pPr>
      <w:numPr>
        <w:numId w:val="3"/>
      </w:numPr>
      <w:contextualSpacing/>
    </w:pPr>
  </w:style>
  <w:style w:type="paragraph" w:styleId="ListNumber">
    <w:name w:val="List Number"/>
    <w:basedOn w:val="Normal"/>
    <w:uiPriority w:val="99"/>
    <w:unhideWhenUsed/>
    <w:rsid w:val="00726F05"/>
    <w:pPr>
      <w:numPr>
        <w:numId w:val="4"/>
      </w:numPr>
      <w:contextualSpacing/>
    </w:pPr>
  </w:style>
  <w:style w:type="paragraph" w:styleId="ListNumber2">
    <w:name w:val="List Number 2"/>
    <w:basedOn w:val="Normal"/>
    <w:uiPriority w:val="99"/>
    <w:unhideWhenUsed/>
    <w:rsid w:val="00726F05"/>
    <w:pPr>
      <w:numPr>
        <w:numId w:val="5"/>
      </w:numPr>
      <w:contextualSpacing/>
    </w:pPr>
  </w:style>
  <w:style w:type="paragraph" w:styleId="ListNumber3">
    <w:name w:val="List Number 3"/>
    <w:basedOn w:val="Normal"/>
    <w:uiPriority w:val="99"/>
    <w:unhideWhenUsed/>
    <w:rsid w:val="00726F05"/>
    <w:pPr>
      <w:numPr>
        <w:numId w:val="6"/>
      </w:numPr>
      <w:contextualSpacing/>
    </w:pPr>
  </w:style>
  <w:style w:type="paragraph" w:styleId="ListContinue">
    <w:name w:val="List Continue"/>
    <w:basedOn w:val="Normal"/>
    <w:uiPriority w:val="99"/>
    <w:unhideWhenUsed/>
    <w:rsid w:val="00726F05"/>
    <w:pPr>
      <w:spacing w:after="120"/>
      <w:ind w:left="360"/>
      <w:contextualSpacing/>
    </w:pPr>
  </w:style>
  <w:style w:type="paragraph" w:styleId="ListContinue2">
    <w:name w:val="List Continue 2"/>
    <w:basedOn w:val="Normal"/>
    <w:uiPriority w:val="99"/>
    <w:unhideWhenUsed/>
    <w:rsid w:val="00726F05"/>
    <w:pPr>
      <w:spacing w:after="120"/>
      <w:ind w:left="720"/>
      <w:contextualSpacing/>
    </w:pPr>
  </w:style>
  <w:style w:type="paragraph" w:styleId="ListContinue3">
    <w:name w:val="List Continue 3"/>
    <w:basedOn w:val="Normal"/>
    <w:uiPriority w:val="99"/>
    <w:unhideWhenUsed/>
    <w:rsid w:val="00726F05"/>
    <w:pPr>
      <w:spacing w:after="120"/>
      <w:ind w:left="1080"/>
      <w:contextualSpacing/>
    </w:pPr>
  </w:style>
  <w:style w:type="paragraph" w:styleId="MacroText">
    <w:name w:val="macro"/>
    <w:link w:val="MacroTextChar"/>
    <w:uiPriority w:val="99"/>
    <w:unhideWhenUsed/>
    <w:rsid w:val="00726F05"/>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kern w:val="0"/>
      <w:sz w:val="20"/>
      <w:szCs w:val="20"/>
      <w14:ligatures w14:val="none"/>
    </w:rPr>
  </w:style>
  <w:style w:type="character" w:customStyle="1" w:styleId="MacroTextChar">
    <w:name w:val="Macro Text Char"/>
    <w:basedOn w:val="DefaultParagraphFont"/>
    <w:link w:val="MacroText"/>
    <w:uiPriority w:val="99"/>
    <w:rsid w:val="00726F05"/>
    <w:rPr>
      <w:rFonts w:ascii="Courier" w:eastAsia="MS Mincho" w:hAnsi="Courier"/>
      <w:kern w:val="0"/>
      <w:sz w:val="20"/>
      <w:szCs w:val="20"/>
      <w14:ligatures w14:val="none"/>
    </w:rPr>
  </w:style>
  <w:style w:type="paragraph" w:customStyle="1" w:styleId="Caption1">
    <w:name w:val="Caption1"/>
    <w:basedOn w:val="Normal"/>
    <w:next w:val="Normal"/>
    <w:uiPriority w:val="35"/>
    <w:semiHidden/>
    <w:unhideWhenUsed/>
    <w:qFormat/>
    <w:rsid w:val="00726F05"/>
    <w:pPr>
      <w:spacing w:line="240" w:lineRule="auto"/>
    </w:pPr>
    <w:rPr>
      <w:b/>
      <w:bCs/>
      <w:color w:val="4F81BD"/>
      <w:sz w:val="18"/>
      <w:szCs w:val="18"/>
    </w:rPr>
  </w:style>
  <w:style w:type="character" w:styleId="Strong">
    <w:name w:val="Strong"/>
    <w:basedOn w:val="DefaultParagraphFont"/>
    <w:qFormat/>
    <w:rsid w:val="00726F05"/>
    <w:rPr>
      <w:b/>
      <w:bCs/>
    </w:rPr>
  </w:style>
  <w:style w:type="character" w:styleId="Emphasis">
    <w:name w:val="Emphasis"/>
    <w:basedOn w:val="DefaultParagraphFont"/>
    <w:qFormat/>
    <w:rsid w:val="00726F05"/>
    <w:rPr>
      <w:i/>
      <w:iCs/>
    </w:rPr>
  </w:style>
  <w:style w:type="character" w:customStyle="1" w:styleId="SubtleEmphasis1">
    <w:name w:val="Subtle Emphasis1"/>
    <w:basedOn w:val="DefaultParagraphFont"/>
    <w:uiPriority w:val="19"/>
    <w:qFormat/>
    <w:rsid w:val="00726F05"/>
    <w:rPr>
      <w:i/>
      <w:iCs/>
      <w:color w:val="808080"/>
    </w:rPr>
  </w:style>
  <w:style w:type="character" w:customStyle="1" w:styleId="SubtleReference1">
    <w:name w:val="Subtle Reference1"/>
    <w:basedOn w:val="DefaultParagraphFont"/>
    <w:uiPriority w:val="31"/>
    <w:qFormat/>
    <w:rsid w:val="00726F05"/>
    <w:rPr>
      <w:smallCaps/>
      <w:color w:val="C0504D"/>
      <w:u w:val="single"/>
    </w:rPr>
  </w:style>
  <w:style w:type="character" w:styleId="BookTitle">
    <w:name w:val="Book Title"/>
    <w:basedOn w:val="DefaultParagraphFont"/>
    <w:uiPriority w:val="33"/>
    <w:qFormat/>
    <w:rsid w:val="00726F05"/>
    <w:rPr>
      <w:b/>
      <w:bCs/>
      <w:smallCaps/>
      <w:spacing w:val="5"/>
    </w:rPr>
  </w:style>
  <w:style w:type="paragraph" w:styleId="TOCHeading">
    <w:name w:val="TOC Heading"/>
    <w:basedOn w:val="Heading1"/>
    <w:next w:val="Normal"/>
    <w:uiPriority w:val="39"/>
    <w:semiHidden/>
    <w:unhideWhenUsed/>
    <w:qFormat/>
    <w:rsid w:val="00726F05"/>
    <w:pPr>
      <w:spacing w:before="480" w:after="0"/>
      <w:outlineLvl w:val="9"/>
    </w:pPr>
    <w:rPr>
      <w:b/>
      <w:bCs/>
      <w:sz w:val="28"/>
      <w:szCs w:val="28"/>
    </w:rPr>
  </w:style>
  <w:style w:type="table" w:styleId="TableGrid">
    <w:name w:val="Table Grid"/>
    <w:basedOn w:val="TableNormal"/>
    <w:uiPriority w:val="59"/>
    <w:rsid w:val="00726F05"/>
    <w:pPr>
      <w:spacing w:after="0" w:line="240" w:lineRule="auto"/>
    </w:pPr>
    <w:rPr>
      <w:rFonts w:ascii="Cambria" w:eastAsia="MS Mincho" w:hAnsi="Cambr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726F05"/>
    <w:pPr>
      <w:spacing w:after="0" w:line="240" w:lineRule="auto"/>
    </w:pPr>
    <w:rPr>
      <w:rFonts w:ascii="Cambria" w:eastAsia="MS Mincho" w:hAnsi="Cambria"/>
      <w:color w:val="365F91"/>
      <w:kern w:val="0"/>
      <w:sz w:val="22"/>
      <w:szCs w:val="22"/>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726F05"/>
    <w:pPr>
      <w:spacing w:after="0" w:line="240" w:lineRule="auto"/>
    </w:pPr>
    <w:rPr>
      <w:rFonts w:ascii="Cambria" w:eastAsia="MS Mincho" w:hAnsi="Cambria"/>
      <w:color w:val="943634"/>
      <w:kern w:val="0"/>
      <w:sz w:val="22"/>
      <w:szCs w:val="22"/>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726F05"/>
    <w:pPr>
      <w:spacing w:after="0" w:line="240" w:lineRule="auto"/>
    </w:pPr>
    <w:rPr>
      <w:rFonts w:ascii="Cambria" w:eastAsia="MS Mincho" w:hAnsi="Cambria"/>
      <w:color w:val="76923C"/>
      <w:kern w:val="0"/>
      <w:sz w:val="22"/>
      <w:szCs w:val="22"/>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726F05"/>
    <w:pPr>
      <w:spacing w:after="0" w:line="240" w:lineRule="auto"/>
    </w:pPr>
    <w:rPr>
      <w:rFonts w:ascii="Cambria" w:eastAsia="MS Mincho" w:hAnsi="Cambria"/>
      <w:color w:val="5F497A"/>
      <w:kern w:val="0"/>
      <w:sz w:val="22"/>
      <w:szCs w:val="22"/>
      <w14:ligatures w14:val="none"/>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726F05"/>
    <w:pPr>
      <w:spacing w:after="0" w:line="240" w:lineRule="auto"/>
    </w:pPr>
    <w:rPr>
      <w:rFonts w:ascii="Cambria" w:eastAsia="MS Mincho" w:hAnsi="Cambria"/>
      <w:color w:val="31849B"/>
      <w:kern w:val="0"/>
      <w:sz w:val="22"/>
      <w:szCs w:val="22"/>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726F05"/>
    <w:pPr>
      <w:spacing w:after="0" w:line="240" w:lineRule="auto"/>
    </w:pPr>
    <w:rPr>
      <w:rFonts w:ascii="Cambria" w:eastAsia="MS Mincho" w:hAnsi="Cambria"/>
      <w:color w:val="E36C0A"/>
      <w:kern w:val="0"/>
      <w:sz w:val="22"/>
      <w:szCs w:val="22"/>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726F05"/>
    <w:pPr>
      <w:spacing w:after="0" w:line="240" w:lineRule="auto"/>
    </w:pPr>
    <w:rPr>
      <w:rFonts w:ascii="Calibri" w:eastAsia="MS Gothic" w:hAnsi="Calibri" w:cs="Times New Roman"/>
      <w:color w:val="000000"/>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726F05"/>
    <w:pPr>
      <w:spacing w:after="0" w:line="240" w:lineRule="auto"/>
    </w:pPr>
    <w:rPr>
      <w:rFonts w:ascii="Cambria" w:eastAsia="MS Mincho" w:hAnsi="Cambria"/>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726F05"/>
    <w:pPr>
      <w:spacing w:after="0" w:line="240" w:lineRule="auto"/>
    </w:pPr>
    <w:rPr>
      <w:rFonts w:ascii="Cambria" w:eastAsia="MS Mincho" w:hAnsi="Cambria"/>
      <w:color w:val="FFFFFF"/>
      <w:kern w:val="0"/>
      <w:sz w:val="22"/>
      <w:szCs w:val="22"/>
      <w14:ligatures w14:val="none"/>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726F05"/>
    <w:pPr>
      <w:spacing w:after="0" w:line="240" w:lineRule="auto"/>
    </w:pPr>
    <w:rPr>
      <w:rFonts w:ascii="Cambria" w:eastAsia="MS Mincho" w:hAnsi="Cambria"/>
      <w:color w:val="FFFFFF"/>
      <w:kern w:val="0"/>
      <w:sz w:val="22"/>
      <w:szCs w:val="22"/>
      <w14:ligatures w14:val="none"/>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726F05"/>
    <w:pPr>
      <w:spacing w:after="0" w:line="240" w:lineRule="auto"/>
    </w:pPr>
    <w:rPr>
      <w:rFonts w:ascii="Cambria" w:eastAsia="MS Mincho" w:hAnsi="Cambria"/>
      <w:color w:val="FFFFFF"/>
      <w:kern w:val="0"/>
      <w:sz w:val="22"/>
      <w:szCs w:val="22"/>
      <w14:ligatures w14:val="none"/>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726F05"/>
    <w:pPr>
      <w:spacing w:after="0" w:line="240" w:lineRule="auto"/>
    </w:pPr>
    <w:rPr>
      <w:rFonts w:ascii="Cambria" w:eastAsia="MS Mincho" w:hAnsi="Cambria"/>
      <w:color w:val="FFFFFF"/>
      <w:kern w:val="0"/>
      <w:sz w:val="22"/>
      <w:szCs w:val="22"/>
      <w14:ligatures w14:val="none"/>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726F05"/>
    <w:pPr>
      <w:spacing w:after="0" w:line="240" w:lineRule="auto"/>
    </w:pPr>
    <w:rPr>
      <w:rFonts w:ascii="Cambria" w:eastAsia="MS Mincho" w:hAnsi="Cambria"/>
      <w:color w:val="FFFFFF"/>
      <w:kern w:val="0"/>
      <w:sz w:val="22"/>
      <w:szCs w:val="22"/>
      <w14:ligatures w14:val="none"/>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726F05"/>
    <w:pPr>
      <w:spacing w:after="0" w:line="240" w:lineRule="auto"/>
    </w:pPr>
    <w:rPr>
      <w:rFonts w:ascii="Cambria" w:eastAsia="MS Mincho" w:hAnsi="Cambria"/>
      <w:color w:val="FFFFFF"/>
      <w:kern w:val="0"/>
      <w:sz w:val="22"/>
      <w:szCs w:val="22"/>
      <w14:ligatures w14:val="none"/>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726F05"/>
    <w:pPr>
      <w:spacing w:after="0" w:line="240" w:lineRule="auto"/>
    </w:pPr>
    <w:rPr>
      <w:rFonts w:ascii="Cambria" w:eastAsia="MS Mincho" w:hAnsi="Cambria"/>
      <w:color w:val="FFFFFF"/>
      <w:kern w:val="0"/>
      <w:sz w:val="22"/>
      <w:szCs w:val="22"/>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726F05"/>
    <w:pPr>
      <w:spacing w:after="0" w:line="240" w:lineRule="auto"/>
    </w:pPr>
    <w:rPr>
      <w:rFonts w:ascii="Cambria" w:eastAsia="MS Mincho" w:hAnsi="Cambria"/>
      <w:color w:val="000000"/>
      <w:kern w:val="0"/>
      <w:sz w:val="22"/>
      <w:szCs w:val="22"/>
      <w14:ligatures w14:val="none"/>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726F05"/>
    <w:pPr>
      <w:spacing w:after="0" w:line="240" w:lineRule="auto"/>
    </w:pPr>
    <w:rPr>
      <w:rFonts w:ascii="Cambria" w:eastAsia="MS Mincho" w:hAnsi="Cambria"/>
      <w:color w:val="000000"/>
      <w:kern w:val="0"/>
      <w:sz w:val="22"/>
      <w:szCs w:val="22"/>
      <w14:ligatures w14:val="none"/>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726F05"/>
    <w:pPr>
      <w:spacing w:after="0" w:line="240" w:lineRule="auto"/>
    </w:pPr>
    <w:rPr>
      <w:rFonts w:ascii="Cambria" w:eastAsia="MS Mincho" w:hAnsi="Cambria"/>
      <w:color w:val="000000"/>
      <w:kern w:val="0"/>
      <w:sz w:val="22"/>
      <w:szCs w:val="22"/>
      <w14:ligatures w14:val="none"/>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726F05"/>
    <w:pPr>
      <w:spacing w:after="0" w:line="240" w:lineRule="auto"/>
    </w:pPr>
    <w:rPr>
      <w:rFonts w:ascii="Cambria" w:eastAsia="MS Mincho" w:hAnsi="Cambria"/>
      <w:color w:val="000000"/>
      <w:kern w:val="0"/>
      <w:sz w:val="22"/>
      <w:szCs w:val="22"/>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726F05"/>
    <w:pPr>
      <w:spacing w:after="0" w:line="240" w:lineRule="auto"/>
    </w:pPr>
    <w:rPr>
      <w:rFonts w:ascii="Cambria" w:eastAsia="MS Mincho" w:hAnsi="Cambria"/>
      <w:color w:val="000000"/>
      <w:kern w:val="0"/>
      <w:sz w:val="22"/>
      <w:szCs w:val="22"/>
      <w14:ligatures w14:val="none"/>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726F05"/>
    <w:pPr>
      <w:spacing w:after="0" w:line="240" w:lineRule="auto"/>
    </w:pPr>
    <w:rPr>
      <w:rFonts w:ascii="Cambria" w:eastAsia="MS Mincho" w:hAnsi="Cambria"/>
      <w:color w:val="000000"/>
      <w:kern w:val="0"/>
      <w:sz w:val="22"/>
      <w:szCs w:val="22"/>
      <w14:ligatures w14:val="none"/>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726F05"/>
    <w:pPr>
      <w:spacing w:after="0" w:line="240" w:lineRule="auto"/>
    </w:pPr>
    <w:rPr>
      <w:rFonts w:ascii="Cambria" w:eastAsia="MS Mincho" w:hAnsi="Cambria"/>
      <w:color w:val="000000"/>
      <w:kern w:val="0"/>
      <w:sz w:val="22"/>
      <w:szCs w:val="22"/>
      <w14:ligatures w14:val="none"/>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726F05"/>
    <w:pPr>
      <w:spacing w:after="0" w:line="240" w:lineRule="auto"/>
    </w:pPr>
    <w:rPr>
      <w:rFonts w:ascii="Cambria" w:eastAsia="MS Mincho" w:hAnsi="Cambria"/>
      <w:color w:val="000000"/>
      <w:kern w:val="0"/>
      <w:sz w:val="22"/>
      <w:szCs w:val="22"/>
      <w14:ligatures w14:val="none"/>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Footno1">
    <w:name w:val="Footno1"/>
    <w:basedOn w:val="Normal"/>
    <w:next w:val="FootnoteText"/>
    <w:link w:val="FootnoteTextChar"/>
    <w:unhideWhenUsed/>
    <w:qFormat/>
    <w:rsid w:val="00726F05"/>
    <w:pPr>
      <w:spacing w:after="0" w:line="240" w:lineRule="auto"/>
    </w:pPr>
    <w:rPr>
      <w:rFonts w:eastAsia="Cambria" w:cs="Times New Roman"/>
      <w:color w:val="000000"/>
      <w:kern w:val="2"/>
      <w:sz w:val="20"/>
      <w:szCs w:val="20"/>
      <w14:ligatures w14:val="standardContextual"/>
    </w:rPr>
  </w:style>
  <w:style w:type="character" w:customStyle="1" w:styleId="FootnoteTextChar">
    <w:name w:val="Footnote Text Char"/>
    <w:aliases w:val="Char Char Char1,Footnote Text Char Char Char Char Char Char,Footnote Text Char Char Char Char Char Char Ch Char,Footnote Text Char Char Char Char Char Char Ch Char Char Char Char,fn Char1,fn Char Char,Char Char13 Char,f Char,ft Char"/>
    <w:basedOn w:val="DefaultParagraphFont"/>
    <w:link w:val="Footno1"/>
    <w:qFormat/>
    <w:rsid w:val="00726F05"/>
    <w:rPr>
      <w:rFonts w:ascii="Times New Roman" w:eastAsia="Cambria" w:hAnsi="Times New Roman" w:cs="Times New Roman"/>
      <w:color w:val="000000"/>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 + 13 pt"/>
    <w:basedOn w:val="DefaultParagraphFont"/>
    <w:link w:val="RefChar"/>
    <w:uiPriority w:val="99"/>
    <w:unhideWhenUsed/>
    <w:qFormat/>
    <w:rsid w:val="00726F05"/>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726F05"/>
    <w:pPr>
      <w:spacing w:after="160" w:line="240" w:lineRule="exact"/>
    </w:pPr>
    <w:rPr>
      <w:rFonts w:eastAsiaTheme="minorHAnsi"/>
      <w:kern w:val="2"/>
      <w:sz w:val="24"/>
      <w:szCs w:val="24"/>
      <w:vertAlign w:val="superscript"/>
      <w14:ligatures w14:val="standardContextual"/>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726F05"/>
    <w:pPr>
      <w:spacing w:before="100" w:beforeAutospacing="1" w:after="100" w:afterAutospacing="1" w:line="240" w:lineRule="auto"/>
    </w:pPr>
    <w:rPr>
      <w:rFonts w:cs="Times New Roman"/>
      <w:sz w:val="24"/>
      <w:szCs w:val="24"/>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qFormat/>
    <w:locked/>
    <w:rsid w:val="00726F05"/>
    <w:rPr>
      <w:rFonts w:eastAsia="Times New Roman" w:cs="Times New Roman"/>
      <w:kern w:val="0"/>
      <w:lang w:val="vi-VN" w:eastAsia="vi-VN"/>
      <w14:ligatures w14:val="none"/>
    </w:rPr>
  </w:style>
  <w:style w:type="character" w:customStyle="1" w:styleId="Bodytext0">
    <w:name w:val="Body text_"/>
    <w:link w:val="BodyText30"/>
    <w:rsid w:val="00726F05"/>
    <w:rPr>
      <w:sz w:val="26"/>
      <w:szCs w:val="26"/>
      <w:shd w:val="clear" w:color="auto" w:fill="FFFFFF"/>
    </w:rPr>
  </w:style>
  <w:style w:type="paragraph" w:customStyle="1" w:styleId="BodyText30">
    <w:name w:val="Body Text3"/>
    <w:basedOn w:val="Normal"/>
    <w:link w:val="Bodytext0"/>
    <w:rsid w:val="00726F05"/>
    <w:pPr>
      <w:widowControl w:val="0"/>
      <w:shd w:val="clear" w:color="auto" w:fill="FFFFFF"/>
      <w:spacing w:before="300" w:after="0" w:line="360" w:lineRule="exact"/>
      <w:jc w:val="both"/>
    </w:pPr>
    <w:rPr>
      <w:rFonts w:eastAsiaTheme="minorHAnsi"/>
      <w:kern w:val="2"/>
      <w:szCs w:val="26"/>
      <w14:ligatures w14:val="standardContextual"/>
    </w:rPr>
  </w:style>
  <w:style w:type="character" w:customStyle="1" w:styleId="BodyText1">
    <w:name w:val="Body Text1"/>
    <w:rsid w:val="00726F05"/>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rPr>
  </w:style>
  <w:style w:type="character" w:customStyle="1" w:styleId="Heading10">
    <w:name w:val="Heading #1_"/>
    <w:link w:val="Heading11"/>
    <w:rsid w:val="00726F05"/>
    <w:rPr>
      <w:sz w:val="26"/>
      <w:szCs w:val="26"/>
      <w:shd w:val="clear" w:color="auto" w:fill="FFFFFF"/>
    </w:rPr>
  </w:style>
  <w:style w:type="paragraph" w:customStyle="1" w:styleId="Heading11">
    <w:name w:val="Heading #1"/>
    <w:basedOn w:val="Normal"/>
    <w:link w:val="Heading10"/>
    <w:rsid w:val="00726F05"/>
    <w:pPr>
      <w:widowControl w:val="0"/>
      <w:shd w:val="clear" w:color="auto" w:fill="FFFFFF"/>
      <w:spacing w:after="0" w:line="355" w:lineRule="exact"/>
      <w:jc w:val="both"/>
      <w:outlineLvl w:val="0"/>
    </w:pPr>
    <w:rPr>
      <w:rFonts w:eastAsiaTheme="minorHAnsi"/>
      <w:kern w:val="2"/>
      <w:szCs w:val="26"/>
      <w14:ligatures w14:val="standardContextual"/>
    </w:rPr>
  </w:style>
  <w:style w:type="character" w:customStyle="1" w:styleId="Bodytext125pt">
    <w:name w:val="Body text + 12.5 pt"/>
    <w:aliases w:val="Bold,Italic,Body text + 9.5 pt"/>
    <w:rsid w:val="00726F05"/>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vi-VN"/>
    </w:rPr>
  </w:style>
  <w:style w:type="character" w:customStyle="1" w:styleId="Tablecaption">
    <w:name w:val="Table caption_"/>
    <w:rsid w:val="00726F05"/>
    <w:rPr>
      <w:rFonts w:ascii="Times New Roman" w:eastAsia="Times New Roman" w:hAnsi="Times New Roman" w:cs="Times New Roman"/>
      <w:b w:val="0"/>
      <w:bCs w:val="0"/>
      <w:i w:val="0"/>
      <w:iCs w:val="0"/>
      <w:smallCaps w:val="0"/>
      <w:strike w:val="0"/>
      <w:sz w:val="26"/>
      <w:szCs w:val="26"/>
      <w:u w:val="none"/>
    </w:rPr>
  </w:style>
  <w:style w:type="character" w:customStyle="1" w:styleId="Tablecaption0">
    <w:name w:val="Table caption"/>
    <w:rsid w:val="00726F05"/>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rPr>
  </w:style>
  <w:style w:type="character" w:customStyle="1" w:styleId="BodytextItalic">
    <w:name w:val="Body text + Italic"/>
    <w:rsid w:val="00726F0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rPr>
  </w:style>
  <w:style w:type="character" w:customStyle="1" w:styleId="TablecaptionItalic">
    <w:name w:val="Table caption + Italic"/>
    <w:rsid w:val="00726F05"/>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6">
    <w:name w:val="Body text (6)_"/>
    <w:link w:val="Bodytext60"/>
    <w:rsid w:val="00726F05"/>
    <w:rPr>
      <w:i/>
      <w:iCs/>
      <w:sz w:val="26"/>
      <w:szCs w:val="26"/>
      <w:shd w:val="clear" w:color="auto" w:fill="FFFFFF"/>
    </w:rPr>
  </w:style>
  <w:style w:type="paragraph" w:customStyle="1" w:styleId="Bodytext60">
    <w:name w:val="Body text (6)"/>
    <w:basedOn w:val="Normal"/>
    <w:link w:val="Bodytext6"/>
    <w:rsid w:val="00726F05"/>
    <w:pPr>
      <w:widowControl w:val="0"/>
      <w:shd w:val="clear" w:color="auto" w:fill="FFFFFF"/>
      <w:spacing w:after="0" w:line="355" w:lineRule="exact"/>
      <w:ind w:firstLine="320"/>
      <w:jc w:val="both"/>
    </w:pPr>
    <w:rPr>
      <w:rFonts w:eastAsiaTheme="minorHAnsi"/>
      <w:i/>
      <w:iCs/>
      <w:kern w:val="2"/>
      <w:szCs w:val="26"/>
      <w14:ligatures w14:val="standardContextual"/>
    </w:rPr>
  </w:style>
  <w:style w:type="character" w:customStyle="1" w:styleId="Bodytext135pt">
    <w:name w:val="Body text + 13.5 pt"/>
    <w:rsid w:val="00726F05"/>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vi-VN"/>
    </w:rPr>
  </w:style>
  <w:style w:type="paragraph" w:customStyle="1" w:styleId="Default">
    <w:name w:val="Default"/>
    <w:rsid w:val="00726F05"/>
    <w:pPr>
      <w:autoSpaceDE w:val="0"/>
      <w:autoSpaceDN w:val="0"/>
      <w:adjustRightInd w:val="0"/>
      <w:spacing w:after="0" w:line="240" w:lineRule="auto"/>
    </w:pPr>
    <w:rPr>
      <w:rFonts w:eastAsia="Calibri" w:cs="Times New Roman"/>
      <w:color w:val="000000"/>
      <w:kern w:val="0"/>
      <w14:ligatures w14:val="none"/>
    </w:rPr>
  </w:style>
  <w:style w:type="paragraph" w:customStyle="1" w:styleId="CharCharChar">
    <w:name w:val="Char Char Char"/>
    <w:basedOn w:val="Normal"/>
    <w:autoRedefine/>
    <w:rsid w:val="00726F0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726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726F05"/>
    <w:rPr>
      <w:rFonts w:ascii="Tahoma" w:eastAsia="Times New Roman" w:hAnsi="Tahoma" w:cs="Tahoma"/>
      <w:kern w:val="0"/>
      <w:sz w:val="16"/>
      <w:szCs w:val="16"/>
      <w14:ligatures w14:val="none"/>
    </w:rPr>
  </w:style>
  <w:style w:type="paragraph" w:customStyle="1" w:styleId="TableParagraph">
    <w:name w:val="Table Paragraph"/>
    <w:basedOn w:val="Normal"/>
    <w:uiPriority w:val="1"/>
    <w:qFormat/>
    <w:rsid w:val="00726F05"/>
    <w:pPr>
      <w:widowControl w:val="0"/>
      <w:autoSpaceDE w:val="0"/>
      <w:autoSpaceDN w:val="0"/>
      <w:spacing w:before="52" w:after="0" w:line="240" w:lineRule="auto"/>
      <w:ind w:left="107"/>
    </w:pPr>
    <w:rPr>
      <w:rFonts w:cs="Times New Roman"/>
      <w:sz w:val="22"/>
    </w:rPr>
  </w:style>
  <w:style w:type="character" w:customStyle="1" w:styleId="fontstyle01">
    <w:name w:val="fontstyle01"/>
    <w:rsid w:val="00726F05"/>
    <w:rPr>
      <w:rFonts w:ascii="Times-Roman" w:hAnsi="Times-Roman" w:hint="default"/>
      <w:b w:val="0"/>
      <w:bCs w:val="0"/>
      <w:i w:val="0"/>
      <w:iCs w:val="0"/>
      <w:color w:val="000000"/>
      <w:sz w:val="30"/>
      <w:szCs w:val="30"/>
    </w:rPr>
  </w:style>
  <w:style w:type="character" w:styleId="Hyperlink">
    <w:name w:val="Hyperlink"/>
    <w:uiPriority w:val="99"/>
    <w:unhideWhenUsed/>
    <w:rsid w:val="00726F05"/>
    <w:rPr>
      <w:color w:val="0563C1"/>
      <w:u w:val="single"/>
    </w:rPr>
  </w:style>
  <w:style w:type="character" w:styleId="FollowedHyperlink">
    <w:name w:val="FollowedHyperlink"/>
    <w:uiPriority w:val="99"/>
    <w:unhideWhenUsed/>
    <w:rsid w:val="00726F05"/>
    <w:rPr>
      <w:color w:val="954F72"/>
      <w:u w:val="single"/>
    </w:rPr>
  </w:style>
  <w:style w:type="paragraph" w:customStyle="1" w:styleId="msonormal0">
    <w:name w:val="msonormal"/>
    <w:basedOn w:val="Normal"/>
    <w:rsid w:val="00726F05"/>
    <w:pPr>
      <w:spacing w:before="100" w:beforeAutospacing="1" w:after="100" w:afterAutospacing="1" w:line="240" w:lineRule="auto"/>
    </w:pPr>
    <w:rPr>
      <w:rFonts w:cs="Times New Roman"/>
      <w:sz w:val="24"/>
      <w:szCs w:val="24"/>
      <w:lang w:val="vi-VN" w:eastAsia="vi-VN"/>
    </w:rPr>
  </w:style>
  <w:style w:type="paragraph" w:customStyle="1" w:styleId="font5">
    <w:name w:val="font5"/>
    <w:basedOn w:val="Normal"/>
    <w:rsid w:val="00726F05"/>
    <w:pPr>
      <w:spacing w:before="100" w:beforeAutospacing="1" w:after="100" w:afterAutospacing="1" w:line="240" w:lineRule="auto"/>
    </w:pPr>
    <w:rPr>
      <w:rFonts w:cs="Times New Roman"/>
      <w:b/>
      <w:bCs/>
      <w:color w:val="000000"/>
      <w:szCs w:val="26"/>
      <w:lang w:val="vi-VN" w:eastAsia="vi-VN"/>
    </w:rPr>
  </w:style>
  <w:style w:type="paragraph" w:customStyle="1" w:styleId="xl65">
    <w:name w:val="xl65"/>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Cs w:val="26"/>
      <w:lang w:val="vi-VN" w:eastAsia="vi-VN"/>
    </w:rPr>
  </w:style>
  <w:style w:type="paragraph" w:customStyle="1" w:styleId="xl66">
    <w:name w:val="xl66"/>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Cs w:val="26"/>
      <w:lang w:val="vi-VN" w:eastAsia="vi-VN"/>
    </w:rPr>
  </w:style>
  <w:style w:type="paragraph" w:customStyle="1" w:styleId="xl67">
    <w:name w:val="xl67"/>
    <w:basedOn w:val="Normal"/>
    <w:rsid w:val="00726F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Times New Roman"/>
      <w:szCs w:val="26"/>
      <w:lang w:val="vi-VN" w:eastAsia="vi-VN"/>
    </w:rPr>
  </w:style>
  <w:style w:type="paragraph" w:customStyle="1" w:styleId="xl68">
    <w:name w:val="xl68"/>
    <w:basedOn w:val="Normal"/>
    <w:rsid w:val="00726F05"/>
    <w:pPr>
      <w:pBdr>
        <w:left w:val="single" w:sz="4" w:space="0" w:color="auto"/>
        <w:right w:val="single" w:sz="4" w:space="0" w:color="auto"/>
      </w:pBdr>
      <w:spacing w:before="100" w:beforeAutospacing="1" w:after="100" w:afterAutospacing="1" w:line="240" w:lineRule="auto"/>
      <w:jc w:val="center"/>
      <w:textAlignment w:val="center"/>
    </w:pPr>
    <w:rPr>
      <w:rFonts w:cs="Times New Roman"/>
      <w:szCs w:val="26"/>
      <w:lang w:val="vi-VN" w:eastAsia="vi-VN"/>
    </w:rPr>
  </w:style>
  <w:style w:type="paragraph" w:customStyle="1" w:styleId="xl69">
    <w:name w:val="xl69"/>
    <w:basedOn w:val="Normal"/>
    <w:rsid w:val="00726F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Cs w:val="26"/>
      <w:lang w:val="vi-VN" w:eastAsia="vi-VN"/>
    </w:rPr>
  </w:style>
  <w:style w:type="paragraph" w:customStyle="1" w:styleId="xl70">
    <w:name w:val="xl70"/>
    <w:basedOn w:val="Normal"/>
    <w:rsid w:val="00726F05"/>
    <w:pPr>
      <w:spacing w:before="100" w:beforeAutospacing="1" w:after="100" w:afterAutospacing="1" w:line="240" w:lineRule="auto"/>
      <w:jc w:val="both"/>
      <w:textAlignment w:val="center"/>
    </w:pPr>
    <w:rPr>
      <w:rFonts w:cs="Times New Roman"/>
      <w:szCs w:val="26"/>
      <w:lang w:val="vi-VN" w:eastAsia="vi-VN"/>
    </w:rPr>
  </w:style>
  <w:style w:type="paragraph" w:customStyle="1" w:styleId="xl71">
    <w:name w:val="xl71"/>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Times New Roman"/>
      <w:szCs w:val="26"/>
      <w:lang w:val="vi-VN" w:eastAsia="vi-VN"/>
    </w:rPr>
  </w:style>
  <w:style w:type="paragraph" w:customStyle="1" w:styleId="xl72">
    <w:name w:val="xl72"/>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Cs w:val="26"/>
      <w:lang w:val="vi-VN" w:eastAsia="vi-VN"/>
    </w:rPr>
  </w:style>
  <w:style w:type="paragraph" w:customStyle="1" w:styleId="xl73">
    <w:name w:val="xl73"/>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Cs w:val="26"/>
      <w:lang w:val="vi-VN" w:eastAsia="vi-VN"/>
    </w:rPr>
  </w:style>
  <w:style w:type="paragraph" w:customStyle="1" w:styleId="xl74">
    <w:name w:val="xl74"/>
    <w:basedOn w:val="Normal"/>
    <w:rsid w:val="00726F05"/>
    <w:pPr>
      <w:spacing w:before="100" w:beforeAutospacing="1" w:after="100" w:afterAutospacing="1" w:line="240" w:lineRule="auto"/>
      <w:jc w:val="center"/>
      <w:textAlignment w:val="center"/>
    </w:pPr>
    <w:rPr>
      <w:rFonts w:cs="Times New Roman"/>
      <w:szCs w:val="26"/>
      <w:lang w:val="vi-VN" w:eastAsia="vi-VN"/>
    </w:rPr>
  </w:style>
  <w:style w:type="paragraph" w:customStyle="1" w:styleId="xl75">
    <w:name w:val="xl75"/>
    <w:basedOn w:val="Normal"/>
    <w:rsid w:val="00726F05"/>
    <w:pPr>
      <w:spacing w:before="100" w:beforeAutospacing="1" w:after="100" w:afterAutospacing="1" w:line="240" w:lineRule="auto"/>
    </w:pPr>
    <w:rPr>
      <w:rFonts w:cs="Times New Roman"/>
      <w:szCs w:val="26"/>
      <w:lang w:val="vi-VN" w:eastAsia="vi-VN"/>
    </w:rPr>
  </w:style>
  <w:style w:type="paragraph" w:customStyle="1" w:styleId="xl76">
    <w:name w:val="xl76"/>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Cs w:val="26"/>
      <w:lang w:val="vi-VN" w:eastAsia="vi-VN"/>
    </w:rPr>
  </w:style>
  <w:style w:type="paragraph" w:customStyle="1" w:styleId="xl77">
    <w:name w:val="xl77"/>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0"/>
      <w:szCs w:val="20"/>
      <w:lang w:val="vi-VN" w:eastAsia="vi-VN"/>
    </w:rPr>
  </w:style>
  <w:style w:type="paragraph" w:customStyle="1" w:styleId="xl78">
    <w:name w:val="xl78"/>
    <w:basedOn w:val="Normal"/>
    <w:rsid w:val="00726F05"/>
    <w:pPr>
      <w:spacing w:before="100" w:beforeAutospacing="1" w:after="100" w:afterAutospacing="1" w:line="240" w:lineRule="auto"/>
      <w:textAlignment w:val="center"/>
    </w:pPr>
    <w:rPr>
      <w:rFonts w:cs="Times New Roman"/>
      <w:sz w:val="24"/>
      <w:szCs w:val="24"/>
      <w:lang w:val="vi-VN" w:eastAsia="vi-VN"/>
    </w:rPr>
  </w:style>
  <w:style w:type="paragraph" w:customStyle="1" w:styleId="xl79">
    <w:name w:val="xl79"/>
    <w:basedOn w:val="Normal"/>
    <w:rsid w:val="00726F05"/>
    <w:pPr>
      <w:spacing w:before="100" w:beforeAutospacing="1" w:after="100" w:afterAutospacing="1" w:line="240" w:lineRule="auto"/>
      <w:textAlignment w:val="center"/>
    </w:pPr>
    <w:rPr>
      <w:rFonts w:cs="Times New Roman"/>
      <w:szCs w:val="26"/>
      <w:lang w:val="vi-VN" w:eastAsia="vi-VN"/>
    </w:rPr>
  </w:style>
  <w:style w:type="paragraph" w:customStyle="1" w:styleId="xl80">
    <w:name w:val="xl80"/>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 w:val="24"/>
      <w:szCs w:val="24"/>
      <w:lang w:val="vi-VN" w:eastAsia="vi-VN"/>
    </w:rPr>
  </w:style>
  <w:style w:type="paragraph" w:customStyle="1" w:styleId="xl81">
    <w:name w:val="xl81"/>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Cs w:val="26"/>
      <w:lang w:val="vi-VN" w:eastAsia="vi-VN"/>
    </w:rPr>
  </w:style>
  <w:style w:type="paragraph" w:customStyle="1" w:styleId="xl82">
    <w:name w:val="xl82"/>
    <w:basedOn w:val="Normal"/>
    <w:rsid w:val="00726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imes New Roman"/>
      <w:szCs w:val="26"/>
      <w:lang w:val="vi-VN" w:eastAsia="vi-VN"/>
    </w:rPr>
  </w:style>
  <w:style w:type="paragraph" w:customStyle="1" w:styleId="xl83">
    <w:name w:val="xl83"/>
    <w:basedOn w:val="Normal"/>
    <w:rsid w:val="00726F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Times New Roman"/>
      <w:sz w:val="24"/>
      <w:szCs w:val="24"/>
      <w:lang w:val="vi-VN" w:eastAsia="vi-VN"/>
    </w:rPr>
  </w:style>
  <w:style w:type="paragraph" w:customStyle="1" w:styleId="xl84">
    <w:name w:val="xl84"/>
    <w:basedOn w:val="Normal"/>
    <w:rsid w:val="00726F05"/>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cs="Times New Roman"/>
      <w:b/>
      <w:bCs/>
      <w:szCs w:val="26"/>
      <w:lang w:val="vi-VN" w:eastAsia="vi-VN"/>
    </w:rPr>
  </w:style>
  <w:style w:type="paragraph" w:customStyle="1" w:styleId="xl85">
    <w:name w:val="xl85"/>
    <w:basedOn w:val="Normal"/>
    <w:rsid w:val="00726F05"/>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cs="Times New Roman"/>
      <w:b/>
      <w:bCs/>
      <w:szCs w:val="26"/>
      <w:lang w:val="vi-VN" w:eastAsia="vi-VN"/>
    </w:rPr>
  </w:style>
  <w:style w:type="character" w:styleId="SubtleEmphasis">
    <w:name w:val="Subtle Emphasis"/>
    <w:basedOn w:val="DefaultParagraphFont"/>
    <w:uiPriority w:val="19"/>
    <w:qFormat/>
    <w:rsid w:val="00726F05"/>
    <w:rPr>
      <w:i/>
      <w:iCs/>
      <w:color w:val="404040" w:themeColor="text1" w:themeTint="BF"/>
    </w:rPr>
  </w:style>
  <w:style w:type="character" w:styleId="SubtleReference">
    <w:name w:val="Subtle Reference"/>
    <w:basedOn w:val="DefaultParagraphFont"/>
    <w:uiPriority w:val="31"/>
    <w:qFormat/>
    <w:rsid w:val="00726F05"/>
    <w:rPr>
      <w:smallCaps/>
      <w:color w:val="5A5A5A" w:themeColor="text1" w:themeTint="A5"/>
    </w:rPr>
  </w:style>
  <w:style w:type="table" w:styleId="LightShading">
    <w:name w:val="Light Shading"/>
    <w:basedOn w:val="TableNormal"/>
    <w:uiPriority w:val="60"/>
    <w:semiHidden/>
    <w:unhideWhenUsed/>
    <w:rsid w:val="00726F0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26F05"/>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semiHidden/>
    <w:unhideWhenUsed/>
    <w:rsid w:val="00726F05"/>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semiHidden/>
    <w:unhideWhenUsed/>
    <w:rsid w:val="00726F05"/>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semiHidden/>
    <w:unhideWhenUsed/>
    <w:rsid w:val="00726F05"/>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semiHidden/>
    <w:unhideWhenUsed/>
    <w:rsid w:val="00726F05"/>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semiHidden/>
    <w:unhideWhenUsed/>
    <w:rsid w:val="00726F05"/>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ghtList">
    <w:name w:val="Light List"/>
    <w:basedOn w:val="TableNormal"/>
    <w:uiPriority w:val="61"/>
    <w:semiHidden/>
    <w:unhideWhenUsed/>
    <w:rsid w:val="00726F0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26F05"/>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semiHidden/>
    <w:unhideWhenUsed/>
    <w:rsid w:val="00726F05"/>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semiHidden/>
    <w:unhideWhenUsed/>
    <w:rsid w:val="00726F05"/>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semiHidden/>
    <w:unhideWhenUsed/>
    <w:rsid w:val="00726F05"/>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semiHidden/>
    <w:unhideWhenUsed/>
    <w:rsid w:val="00726F05"/>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semiHidden/>
    <w:unhideWhenUsed/>
    <w:rsid w:val="00726F05"/>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Grid">
    <w:name w:val="Light Grid"/>
    <w:basedOn w:val="TableNormal"/>
    <w:uiPriority w:val="62"/>
    <w:semiHidden/>
    <w:unhideWhenUsed/>
    <w:rsid w:val="00726F0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26F05"/>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semiHidden/>
    <w:unhideWhenUsed/>
    <w:rsid w:val="00726F05"/>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semiHidden/>
    <w:unhideWhenUsed/>
    <w:rsid w:val="00726F05"/>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semiHidden/>
    <w:unhideWhenUsed/>
    <w:rsid w:val="00726F05"/>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semiHidden/>
    <w:unhideWhenUsed/>
    <w:rsid w:val="00726F05"/>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semiHidden/>
    <w:unhideWhenUsed/>
    <w:rsid w:val="00726F05"/>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MediumShading1">
    <w:name w:val="Medium Shading 1"/>
    <w:basedOn w:val="TableNormal"/>
    <w:uiPriority w:val="63"/>
    <w:semiHidden/>
    <w:unhideWhenUsed/>
    <w:rsid w:val="00726F0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26F05"/>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26F05"/>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26F05"/>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26F05"/>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26F05"/>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26F05"/>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26F0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26F0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26F0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26F0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26F0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26F0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26F0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726F0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26F05"/>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semiHidden/>
    <w:unhideWhenUsed/>
    <w:rsid w:val="00726F05"/>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semiHidden/>
    <w:unhideWhenUsed/>
    <w:rsid w:val="00726F05"/>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semiHidden/>
    <w:unhideWhenUsed/>
    <w:rsid w:val="00726F05"/>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semiHidden/>
    <w:unhideWhenUsed/>
    <w:rsid w:val="00726F05"/>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semiHidden/>
    <w:unhideWhenUsed/>
    <w:rsid w:val="00726F05"/>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726F0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26F05"/>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semiHidden/>
    <w:unhideWhenUsed/>
    <w:rsid w:val="00726F05"/>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semiHidden/>
    <w:unhideWhenUsed/>
    <w:rsid w:val="00726F05"/>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semiHidden/>
    <w:unhideWhenUsed/>
    <w:rsid w:val="00726F05"/>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semiHidden/>
    <w:unhideWhenUsed/>
    <w:rsid w:val="00726F05"/>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semiHidden/>
    <w:unhideWhenUsed/>
    <w:rsid w:val="00726F05"/>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26F0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26F0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26F0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semiHidden/>
    <w:unhideWhenUsed/>
    <w:rsid w:val="00726F0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semiHidden/>
    <w:unhideWhenUsed/>
    <w:rsid w:val="00726F0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semiHidden/>
    <w:unhideWhenUsed/>
    <w:rsid w:val="00726F0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semiHidden/>
    <w:unhideWhenUsed/>
    <w:rsid w:val="00726F0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semiHidden/>
    <w:unhideWhenUsed/>
    <w:rsid w:val="00726F0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DarkList">
    <w:name w:val="Dark List"/>
    <w:basedOn w:val="TableNormal"/>
    <w:uiPriority w:val="70"/>
    <w:semiHidden/>
    <w:unhideWhenUsed/>
    <w:rsid w:val="00726F0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26F05"/>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semiHidden/>
    <w:unhideWhenUsed/>
    <w:rsid w:val="00726F05"/>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semiHidden/>
    <w:unhideWhenUsed/>
    <w:rsid w:val="00726F05"/>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semiHidden/>
    <w:unhideWhenUsed/>
    <w:rsid w:val="00726F05"/>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semiHidden/>
    <w:unhideWhenUsed/>
    <w:rsid w:val="00726F05"/>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semiHidden/>
    <w:unhideWhenUsed/>
    <w:rsid w:val="00726F05"/>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ColorfulShading">
    <w:name w:val="Colorful Shading"/>
    <w:basedOn w:val="TableNormal"/>
    <w:uiPriority w:val="71"/>
    <w:semiHidden/>
    <w:unhideWhenUsed/>
    <w:rsid w:val="00726F05"/>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26F05"/>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26F05"/>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26F05"/>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semiHidden/>
    <w:unhideWhenUsed/>
    <w:rsid w:val="00726F05"/>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26F05"/>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26F05"/>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726F0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26F05"/>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semiHidden/>
    <w:unhideWhenUsed/>
    <w:rsid w:val="00726F05"/>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semiHidden/>
    <w:unhideWhenUsed/>
    <w:rsid w:val="00726F05"/>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semiHidden/>
    <w:unhideWhenUsed/>
    <w:rsid w:val="00726F05"/>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semiHidden/>
    <w:unhideWhenUsed/>
    <w:rsid w:val="00726F05"/>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semiHidden/>
    <w:unhideWhenUsed/>
    <w:rsid w:val="00726F05"/>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Grid">
    <w:name w:val="Colorful Grid"/>
    <w:basedOn w:val="TableNormal"/>
    <w:uiPriority w:val="73"/>
    <w:semiHidden/>
    <w:unhideWhenUsed/>
    <w:rsid w:val="00726F0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26F0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semiHidden/>
    <w:unhideWhenUsed/>
    <w:rsid w:val="00726F0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semiHidden/>
    <w:unhideWhenUsed/>
    <w:rsid w:val="00726F0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semiHidden/>
    <w:unhideWhenUsed/>
    <w:rsid w:val="00726F0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semiHidden/>
    <w:unhideWhenUsed/>
    <w:rsid w:val="00726F0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semiHidden/>
    <w:unhideWhenUsed/>
    <w:rsid w:val="00726F0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paragraph" w:styleId="FootnoteText">
    <w:name w:val="footnote text"/>
    <w:basedOn w:val="Normal"/>
    <w:link w:val="FootnoteTextChar1"/>
    <w:uiPriority w:val="99"/>
    <w:semiHidden/>
    <w:unhideWhenUsed/>
    <w:rsid w:val="00726F05"/>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726F05"/>
    <w:rPr>
      <w:rFonts w:eastAsia="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19</Pages>
  <Words>2815</Words>
  <Characters>16048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cp:revision>
  <dcterms:created xsi:type="dcterms:W3CDTF">2026-08-26T09:32:00Z</dcterms:created>
  <dcterms:modified xsi:type="dcterms:W3CDTF">2026-08-27T09:51:00Z</dcterms:modified>
</cp:coreProperties>
</file>